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49C" w:rsidRPr="00254B3D" w:rsidRDefault="00254B3D" w:rsidP="007B349C">
      <w:pPr>
        <w:spacing w:after="150" w:line="240" w:lineRule="auto"/>
        <w:jc w:val="right"/>
        <w:outlineLvl w:val="0"/>
        <w:rPr>
          <w:rFonts w:ascii="HelveticaNeueCyr-Roman" w:eastAsia="Times New Roman" w:hAnsi="HelveticaNeueCyr-Roman" w:cs="Times New Roman"/>
          <w:color w:val="00274E"/>
          <w:kern w:val="36"/>
          <w:sz w:val="48"/>
          <w:szCs w:val="48"/>
          <w:lang w:val="uk-UA" w:eastAsia="ru-RU"/>
        </w:rPr>
      </w:pPr>
      <w:r>
        <w:rPr>
          <w:rFonts w:ascii="HelveticaNeueCyr-Roman" w:eastAsia="Times New Roman" w:hAnsi="HelveticaNeueCyr-Roman" w:cs="Times New Roman"/>
          <w:color w:val="00274E"/>
          <w:kern w:val="36"/>
          <w:sz w:val="48"/>
          <w:szCs w:val="48"/>
          <w:lang w:val="uk-UA" w:eastAsia="ru-RU"/>
        </w:rPr>
        <w:t>Розірвання шлюбу</w:t>
      </w:r>
    </w:p>
    <w:p w:rsidR="007B349C" w:rsidRDefault="007B349C" w:rsidP="007B349C">
      <w:pPr>
        <w:spacing w:after="150" w:line="240" w:lineRule="auto"/>
        <w:jc w:val="right"/>
        <w:outlineLvl w:val="0"/>
        <w:rPr>
          <w:rFonts w:ascii="HelveticaNeueCyr-Roman" w:eastAsia="Times New Roman" w:hAnsi="HelveticaNeueCyr-Roman" w:cs="Times New Roman"/>
          <w:color w:val="00274E"/>
          <w:kern w:val="36"/>
          <w:sz w:val="48"/>
          <w:szCs w:val="48"/>
          <w:lang w:val="uk-UA" w:eastAsia="ru-RU"/>
        </w:rPr>
      </w:pPr>
      <w:proofErr w:type="spellStart"/>
      <w:r w:rsidRPr="00577B4D">
        <w:rPr>
          <w:rFonts w:ascii="HelveticaNeueCyr-Roman" w:eastAsia="Times New Roman" w:hAnsi="HelveticaNeueCyr-Roman" w:cs="Times New Roman"/>
          <w:color w:val="00274E"/>
          <w:kern w:val="36"/>
          <w:sz w:val="48"/>
          <w:szCs w:val="48"/>
          <w:lang w:eastAsia="ru-RU"/>
        </w:rPr>
        <w:t>Зразок</w:t>
      </w:r>
      <w:proofErr w:type="spell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0"/>
        <w:gridCol w:w="5151"/>
      </w:tblGrid>
      <w:tr w:rsidR="007B349C" w:rsidTr="00B421DC">
        <w:tc>
          <w:tcPr>
            <w:tcW w:w="4420" w:type="dxa"/>
          </w:tcPr>
          <w:p w:rsidR="007B349C" w:rsidRPr="00DE2B59" w:rsidRDefault="007B349C" w:rsidP="00B421DC">
            <w:pPr>
              <w:spacing w:after="150"/>
              <w:outlineLvl w:val="0"/>
              <w:rPr>
                <w:rFonts w:ascii="Times New Roman" w:eastAsia="Times New Roman" w:hAnsi="Times New Roman" w:cs="Times New Roman"/>
                <w:color w:val="00274E"/>
                <w:kern w:val="36"/>
                <w:sz w:val="24"/>
                <w:szCs w:val="24"/>
                <w:lang w:val="uk-UA" w:eastAsia="ru-RU"/>
              </w:rPr>
            </w:pPr>
          </w:p>
        </w:tc>
        <w:tc>
          <w:tcPr>
            <w:tcW w:w="5151" w:type="dxa"/>
          </w:tcPr>
          <w:p w:rsidR="007B349C" w:rsidRDefault="007B349C" w:rsidP="00B421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B349C" w:rsidRDefault="007B349C" w:rsidP="00B421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Ірпінського міського суду Київської  області</w:t>
            </w:r>
          </w:p>
          <w:p w:rsidR="007B349C" w:rsidRDefault="007B349C" w:rsidP="00B421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B349C" w:rsidRPr="007B349C" w:rsidRDefault="007B349C" w:rsidP="00B421D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B34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Позивач:</w:t>
            </w:r>
          </w:p>
          <w:p w:rsidR="007B349C" w:rsidRPr="00DE2B59" w:rsidRDefault="007B349C" w:rsidP="00B421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B349C" w:rsidRPr="00DE2B59" w:rsidRDefault="007B349C" w:rsidP="00B421DC">
            <w:pPr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</w:pPr>
            <w:r w:rsidRPr="00DE2B59"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  <w:t>(П.І.П)</w:t>
            </w:r>
          </w:p>
          <w:p w:rsidR="007B349C" w:rsidRPr="00DE2B59" w:rsidRDefault="007B349C" w:rsidP="00B421D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адреса:___________________________________</w:t>
            </w:r>
          </w:p>
          <w:p w:rsidR="007B349C" w:rsidRPr="00DE2B59" w:rsidRDefault="007B349C" w:rsidP="00B421D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B349C" w:rsidRPr="00DE2B59" w:rsidRDefault="007B349C" w:rsidP="00B421D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B349C" w:rsidRDefault="007B349C" w:rsidP="00B421DC">
            <w:pPr>
              <w:spacing w:line="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</w:pPr>
            <w:r w:rsidRPr="007B349C"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  <w:t>(вулиця, населений пункт, область, поштовий індекс)</w:t>
            </w:r>
          </w:p>
          <w:p w:rsidR="007B349C" w:rsidRPr="007B349C" w:rsidRDefault="007B349C" w:rsidP="00B421DC">
            <w:pPr>
              <w:spacing w:line="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</w:pPr>
          </w:p>
          <w:p w:rsidR="007B349C" w:rsidRDefault="007B349C" w:rsidP="00B421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_________________________________</w:t>
            </w:r>
          </w:p>
          <w:p w:rsidR="007B349C" w:rsidRPr="00DE2B59" w:rsidRDefault="007B349C" w:rsidP="00B421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B349C" w:rsidRDefault="007B349C" w:rsidP="00B421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електронна адреса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________________________</w:t>
            </w:r>
          </w:p>
          <w:p w:rsidR="007B349C" w:rsidRDefault="007B349C" w:rsidP="00B421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B349C" w:rsidRDefault="007B349C" w:rsidP="00B421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B349C" w:rsidRDefault="007B349C" w:rsidP="00B421D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B34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:</w:t>
            </w:r>
          </w:p>
          <w:p w:rsidR="007B349C" w:rsidRPr="00DE2B59" w:rsidRDefault="007B349C" w:rsidP="007B349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B349C" w:rsidRPr="00DE2B59" w:rsidRDefault="007B349C" w:rsidP="007B349C">
            <w:pPr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</w:pPr>
            <w:r w:rsidRPr="00DE2B59"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  <w:t>(П.І.П)</w:t>
            </w:r>
          </w:p>
          <w:p w:rsidR="007B349C" w:rsidRPr="00DE2B59" w:rsidRDefault="007B349C" w:rsidP="007B349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адреса:___________________________________</w:t>
            </w:r>
          </w:p>
          <w:p w:rsidR="007B349C" w:rsidRPr="00DE2B59" w:rsidRDefault="007B349C" w:rsidP="007B349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B349C" w:rsidRPr="00DE2B59" w:rsidRDefault="007B349C" w:rsidP="007B349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B349C" w:rsidRDefault="007B349C" w:rsidP="007B349C">
            <w:pPr>
              <w:spacing w:line="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</w:pPr>
            <w:r w:rsidRPr="007B349C"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  <w:t>(вулиця, населений пункт, область, поштовий індекс)</w:t>
            </w:r>
          </w:p>
          <w:p w:rsidR="007B349C" w:rsidRPr="007B349C" w:rsidRDefault="007B349C" w:rsidP="007B349C">
            <w:pPr>
              <w:spacing w:line="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</w:pPr>
          </w:p>
          <w:p w:rsidR="007B349C" w:rsidRDefault="007B349C" w:rsidP="007B349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_________________________________</w:t>
            </w:r>
          </w:p>
          <w:p w:rsidR="007B349C" w:rsidRPr="00DE2B59" w:rsidRDefault="007B349C" w:rsidP="007B349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B349C" w:rsidRDefault="007B349C" w:rsidP="007B349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електронна адреса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________________________</w:t>
            </w:r>
          </w:p>
          <w:p w:rsidR="007B349C" w:rsidRPr="00DE2B59" w:rsidRDefault="007B349C" w:rsidP="00B421DC">
            <w:pPr>
              <w:spacing w:after="150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uk-UA" w:eastAsia="ru-RU"/>
              </w:rPr>
            </w:pPr>
          </w:p>
        </w:tc>
      </w:tr>
      <w:tr w:rsidR="007B349C" w:rsidTr="00B421DC">
        <w:trPr>
          <w:trHeight w:val="3646"/>
        </w:trPr>
        <w:tc>
          <w:tcPr>
            <w:tcW w:w="9571" w:type="dxa"/>
            <w:gridSpan w:val="2"/>
          </w:tcPr>
          <w:p w:rsidR="007B349C" w:rsidRPr="00577B4D" w:rsidRDefault="007B349C" w:rsidP="00B42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</w:t>
            </w:r>
          </w:p>
          <w:p w:rsidR="007B349C" w:rsidRDefault="007B349C" w:rsidP="00B42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7B349C" w:rsidRDefault="007B349C" w:rsidP="00B42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ПОЗОВНА </w:t>
            </w:r>
            <w:r w:rsidRPr="00DE2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ЗАЯВА</w:t>
            </w:r>
          </w:p>
          <w:p w:rsidR="007B349C" w:rsidRDefault="007B349C" w:rsidP="00B42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про розірвання шлюбу </w:t>
            </w:r>
          </w:p>
          <w:p w:rsidR="007B349C" w:rsidRPr="007B349C" w:rsidRDefault="007B349C" w:rsidP="00B421D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7B349C">
              <w:rPr>
                <w:rStyle w:val="a6"/>
                <w:color w:val="000000" w:themeColor="text1"/>
                <w:sz w:val="28"/>
                <w:szCs w:val="28"/>
                <w:lang w:val="uk-UA"/>
              </w:rPr>
              <w:t>15 червня 2008 року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7B349C">
              <w:rPr>
                <w:color w:val="000000" w:themeColor="text1"/>
                <w:sz w:val="28"/>
                <w:szCs w:val="28"/>
                <w:lang w:val="uk-UA"/>
              </w:rPr>
              <w:t>я зареєструвала шлюб з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7B349C">
              <w:rPr>
                <w:rStyle w:val="a6"/>
                <w:color w:val="000000" w:themeColor="text1"/>
                <w:sz w:val="28"/>
                <w:szCs w:val="28"/>
                <w:lang w:val="uk-UA"/>
              </w:rPr>
              <w:t>Петренком Іваном Івановичем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="00F12151" w:rsidRPr="00F12151">
              <w:rPr>
                <w:sz w:val="28"/>
                <w:szCs w:val="28"/>
                <w:shd w:val="clear" w:color="auto" w:fill="FFFFFF"/>
                <w:lang w:val="uk-UA"/>
              </w:rPr>
              <w:t>Ірпінський міський відділ державної реєстрації актів цивільного стану</w:t>
            </w:r>
            <w:r w:rsidRPr="007B349C">
              <w:rPr>
                <w:color w:val="000000" w:themeColor="text1"/>
                <w:sz w:val="28"/>
                <w:szCs w:val="28"/>
                <w:lang w:val="uk-UA"/>
              </w:rPr>
              <w:t>, актовий запис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7B349C">
              <w:rPr>
                <w:rStyle w:val="a6"/>
                <w:color w:val="000000" w:themeColor="text1"/>
                <w:sz w:val="28"/>
                <w:szCs w:val="28"/>
                <w:lang w:val="uk-UA"/>
              </w:rPr>
              <w:t>№ 647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7B349C">
              <w:rPr>
                <w:color w:val="000000" w:themeColor="text1"/>
                <w:sz w:val="28"/>
                <w:szCs w:val="28"/>
                <w:lang w:val="uk-UA"/>
              </w:rPr>
              <w:t>(Копія свідоцтва про одруження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7B349C">
              <w:rPr>
                <w:rStyle w:val="a6"/>
                <w:color w:val="000000" w:themeColor="text1"/>
                <w:sz w:val="28"/>
                <w:szCs w:val="28"/>
                <w:lang w:val="uk-UA"/>
              </w:rPr>
              <w:t>Серія 1-БП № 028739 від 15 червня 2008 року</w:t>
            </w:r>
            <w:r w:rsidRPr="007B349C">
              <w:rPr>
                <w:color w:val="000000" w:themeColor="text1"/>
                <w:sz w:val="28"/>
                <w:szCs w:val="28"/>
                <w:lang w:val="uk-UA"/>
              </w:rPr>
              <w:t>).</w:t>
            </w:r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Маємо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спільну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дитину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–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Петренка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Олега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Івановича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, 14.05.2005 року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народження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.</w:t>
            </w:r>
            <w:r w:rsidRPr="007B349C">
              <w:rPr>
                <w:rStyle w:val="apple-converted-space"/>
                <w:i/>
                <w:iCs/>
                <w:color w:val="000000" w:themeColor="text1"/>
                <w:sz w:val="28"/>
                <w:szCs w:val="28"/>
              </w:rPr>
              <w:t> </w:t>
            </w:r>
            <w:r w:rsidRPr="007B349C">
              <w:rPr>
                <w:color w:val="000000" w:themeColor="text1"/>
                <w:sz w:val="28"/>
                <w:szCs w:val="28"/>
              </w:rPr>
              <w:t xml:space="preserve">Спору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відповідачем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про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місце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проживання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дитини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не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ма</w:t>
            </w:r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є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.</w:t>
            </w:r>
            <w:proofErr w:type="gramEnd"/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>ідставою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для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розірвання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шлюбу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є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ті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обставини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що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у нас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відсутні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спільні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інтереси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чоловіком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наявні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різні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погляди на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життя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відсутнє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взаєморозуміння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. Ми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втратили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почуття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любові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поваги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один до одного. </w:t>
            </w:r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З</w:t>
            </w:r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відповідачем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спільного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господарства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не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ведемо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. Подальше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спі</w:t>
            </w:r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льне</w:t>
            </w:r>
            <w:proofErr w:type="spellEnd"/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життя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lastRenderedPageBreak/>
              <w:t>збереження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шлюбу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неможливе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.</w:t>
            </w:r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7B349C">
              <w:rPr>
                <w:color w:val="000000" w:themeColor="text1"/>
                <w:sz w:val="28"/>
                <w:szCs w:val="28"/>
              </w:rPr>
              <w:t xml:space="preserve">У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відповідності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до ч.3 ст. 105 СК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шлюб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припиняється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внаслідок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його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розірвання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за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позовом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одного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подружжя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на </w:t>
            </w:r>
            <w:proofErr w:type="spellStart"/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>ідставі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рішення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суду.</w:t>
            </w:r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Вважаю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що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  наш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відповідачем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 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шлюб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фактично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припинив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 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існування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подальше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спільне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життя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 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збереження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шлюбу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суперечить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моїм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інтересам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у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звязку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чим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наполягаю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на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його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розірванні</w:t>
            </w:r>
            <w:proofErr w:type="spellEnd"/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Відповідно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до п.6 ч.3 ст.175 ЦПК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повідомляю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що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заходи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досудового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врегулювання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спору не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проводилися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.</w:t>
            </w:r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Відповідно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до п.7.ч.3 ст.175 ЦПК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повідомляю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що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вжиття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заходів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забезпечення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доказів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або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 xml:space="preserve">позову  до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подання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позовної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заяви</w:t>
            </w:r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 xml:space="preserve"> не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здійснювалось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.</w:t>
            </w:r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Відповідно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до п.8 ч.3 ст.175 ЦПК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зазначаю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перелі</w:t>
            </w:r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к</w:t>
            </w:r>
            <w:proofErr w:type="spellEnd"/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документів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інших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доказів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що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додаються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до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заяви____________________________________________________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,</w:t>
            </w:r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7B349C">
              <w:rPr>
                <w:color w:val="000000" w:themeColor="text1"/>
                <w:sz w:val="28"/>
                <w:szCs w:val="28"/>
              </w:rPr>
              <w:t>-</w:t>
            </w:r>
            <w:r w:rsidR="00DB59CD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зазначаю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докази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які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не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можуть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бути</w:t>
            </w:r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подані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разом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позовною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заявою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(за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наявності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)_______.</w:t>
            </w:r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Відповідно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до  п.8 ч.3 ст.175 ЦПК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повідомляю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що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у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позивача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або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іншої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особи</w:t>
            </w:r>
            <w:r w:rsidRPr="007B349C">
              <w:rPr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перебувають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оригінали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 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письмових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або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електронних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доказі</w:t>
            </w:r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в</w:t>
            </w:r>
            <w:proofErr w:type="spellEnd"/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копії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яких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додано до заяви.</w:t>
            </w:r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Згідно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із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п.9 ч.3 ст.175 ЦПК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повідомляю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що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понесені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мною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витрати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становлять</w:t>
            </w:r>
            <w:proofErr w:type="spellEnd"/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7B349C">
              <w:rPr>
                <w:rStyle w:val="a6"/>
                <w:color w:val="000000" w:themeColor="text1"/>
                <w:sz w:val="28"/>
                <w:szCs w:val="28"/>
              </w:rPr>
              <w:t>_____________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="00DB59CD">
              <w:rPr>
                <w:color w:val="000000" w:themeColor="text1"/>
                <w:sz w:val="28"/>
                <w:szCs w:val="28"/>
              </w:rPr>
              <w:t>(оплата</w:t>
            </w:r>
            <w:r w:rsidR="00DB59CD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7B349C">
              <w:rPr>
                <w:color w:val="000000" w:themeColor="text1"/>
                <w:sz w:val="28"/>
                <w:szCs w:val="28"/>
              </w:rPr>
              <w:t xml:space="preserve">судового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збору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),</w:t>
            </w:r>
            <w:r w:rsidR="00DB59CD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7B349C">
              <w:rPr>
                <w:color w:val="000000" w:themeColor="text1"/>
                <w:sz w:val="28"/>
                <w:szCs w:val="28"/>
              </w:rPr>
              <w:t>________________(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витрати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за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надання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правової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допомоги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)</w:t>
            </w:r>
            <w:r w:rsidR="00DB59CD">
              <w:rPr>
                <w:color w:val="000000" w:themeColor="text1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що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>ідтверджується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квитанцією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Очікую</w:t>
            </w:r>
            <w:proofErr w:type="spellEnd"/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 xml:space="preserve"> понести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такі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витрати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__________________________.</w:t>
            </w:r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7B349C">
              <w:rPr>
                <w:color w:val="000000" w:themeColor="text1"/>
                <w:sz w:val="28"/>
                <w:szCs w:val="28"/>
              </w:rPr>
              <w:t xml:space="preserve">У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відповідності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із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п.10 ч.3 ст.175 ЦПК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>ідтверджую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що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мною не подано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іншого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позову (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позовів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) до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цього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ж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відповідача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відповідачів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тим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самим предметом та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тих самих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підстав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.</w:t>
            </w:r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Судовий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збі</w:t>
            </w:r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р</w:t>
            </w:r>
            <w:proofErr w:type="spellEnd"/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сплачений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мною в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повному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обсязі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на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підставі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п.1.3.ч.2 ст.4 Закону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«Про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судовий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збір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» .</w:t>
            </w:r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Якщо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особа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звільнена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від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сплати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судового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збору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 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відповідно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до закону, в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позовній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заяві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зазначаються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  </w:t>
            </w:r>
            <w:proofErr w:type="spellStart"/>
            <w:proofErr w:type="gram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ідстави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звільнення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позивача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від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сплати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судового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збору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.</w:t>
            </w:r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7B349C">
              <w:rPr>
                <w:color w:val="000000" w:themeColor="text1"/>
                <w:sz w:val="28"/>
                <w:szCs w:val="28"/>
              </w:rPr>
              <w:t xml:space="preserve">На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підставі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вищевикладеного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керуючись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ст.ст. 110, 112</w:t>
            </w:r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</w:t>
            </w:r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>імейного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Кодексу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, ст. 175  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Цивільного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процесуального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кодексу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,-</w:t>
            </w:r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7B349C">
              <w:rPr>
                <w:rStyle w:val="a5"/>
                <w:color w:val="000000" w:themeColor="text1"/>
                <w:sz w:val="28"/>
                <w:szCs w:val="28"/>
              </w:rPr>
              <w:t>ПРОШУ:</w:t>
            </w:r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Розірвати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шлюб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укладений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між</w:t>
            </w:r>
            <w:proofErr w:type="spellEnd"/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 xml:space="preserve"> мною,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Петренко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Ніною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lastRenderedPageBreak/>
              <w:t>Семенівною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 та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Петренко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Іваном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Івановичем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зареєстрований</w:t>
            </w:r>
            <w:proofErr w:type="spellEnd"/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7B349C">
              <w:rPr>
                <w:rStyle w:val="a6"/>
                <w:color w:val="000000" w:themeColor="text1"/>
                <w:sz w:val="28"/>
                <w:szCs w:val="28"/>
              </w:rPr>
              <w:t>15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червня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2008 року у </w:t>
            </w:r>
            <w:r w:rsidR="00F12151" w:rsidRPr="00F12151">
              <w:rPr>
                <w:sz w:val="28"/>
                <w:szCs w:val="28"/>
                <w:shd w:val="clear" w:color="auto" w:fill="FFFFFF"/>
                <w:lang w:val="uk-UA"/>
              </w:rPr>
              <w:t>Ірпінський міський відділ державної реєстрації актів цивільного стану</w:t>
            </w:r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актовий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запис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№ 647.</w:t>
            </w:r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B349C">
              <w:rPr>
                <w:rStyle w:val="a5"/>
                <w:color w:val="000000" w:themeColor="text1"/>
                <w:sz w:val="28"/>
                <w:szCs w:val="28"/>
              </w:rPr>
              <w:t>Додаток</w:t>
            </w:r>
            <w:proofErr w:type="spellEnd"/>
            <w:r w:rsidRPr="007B349C">
              <w:rPr>
                <w:rStyle w:val="a5"/>
                <w:color w:val="000000" w:themeColor="text1"/>
                <w:sz w:val="28"/>
                <w:szCs w:val="28"/>
              </w:rPr>
              <w:t>: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7B349C">
              <w:rPr>
                <w:color w:val="000000" w:themeColor="text1"/>
                <w:sz w:val="28"/>
                <w:szCs w:val="28"/>
              </w:rPr>
              <w:t> 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оригінал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квитанції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про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сплату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судового</w:t>
            </w:r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збору</w:t>
            </w:r>
            <w:proofErr w:type="spellEnd"/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rPr>
                <w:color w:val="000000" w:themeColor="text1"/>
                <w:sz w:val="28"/>
                <w:szCs w:val="28"/>
              </w:rPr>
            </w:pPr>
            <w:r w:rsidRPr="007B349C">
              <w:rPr>
                <w:color w:val="000000" w:themeColor="text1"/>
                <w:sz w:val="28"/>
                <w:szCs w:val="28"/>
              </w:rPr>
              <w:t xml:space="preserve">                  2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копії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позовної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заяви</w:t>
            </w:r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rPr>
                <w:color w:val="000000" w:themeColor="text1"/>
                <w:sz w:val="28"/>
                <w:szCs w:val="28"/>
              </w:rPr>
            </w:pPr>
            <w:r w:rsidRPr="007B349C">
              <w:rPr>
                <w:color w:val="000000" w:themeColor="text1"/>
                <w:sz w:val="28"/>
                <w:szCs w:val="28"/>
              </w:rPr>
              <w:t xml:space="preserve">                  2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копії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св</w:t>
            </w:r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>ідоцтва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про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шлюб</w:t>
            </w:r>
            <w:proofErr w:type="spellEnd"/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rPr>
                <w:color w:val="000000" w:themeColor="text1"/>
                <w:sz w:val="28"/>
                <w:szCs w:val="28"/>
              </w:rPr>
            </w:pPr>
            <w:r w:rsidRPr="007B349C">
              <w:rPr>
                <w:color w:val="000000" w:themeColor="text1"/>
                <w:sz w:val="28"/>
                <w:szCs w:val="28"/>
              </w:rPr>
              <w:t xml:space="preserve">                  2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копії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св</w:t>
            </w:r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>ідоцтва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про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народження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дитини</w:t>
            </w:r>
            <w:proofErr w:type="spellEnd"/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rPr>
                <w:color w:val="000000" w:themeColor="text1"/>
                <w:sz w:val="28"/>
                <w:szCs w:val="28"/>
              </w:rPr>
            </w:pPr>
            <w:r w:rsidRPr="007B349C">
              <w:rPr>
                <w:color w:val="000000" w:themeColor="text1"/>
                <w:sz w:val="28"/>
                <w:szCs w:val="28"/>
              </w:rPr>
              <w:t xml:space="preserve">                  2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копії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паспорта та коду РНОКПП</w:t>
            </w:r>
          </w:p>
          <w:p w:rsidR="007B349C" w:rsidRPr="007B349C" w:rsidRDefault="007B349C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rPr>
                <w:color w:val="000000" w:themeColor="text1"/>
                <w:sz w:val="28"/>
                <w:szCs w:val="28"/>
              </w:rPr>
            </w:pPr>
            <w:r w:rsidRPr="007B349C">
              <w:rPr>
                <w:color w:val="000000" w:themeColor="text1"/>
                <w:sz w:val="28"/>
                <w:szCs w:val="28"/>
              </w:rPr>
              <w:t xml:space="preserve">                 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попередній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орієнтовний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розрахунок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суми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судових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витрат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які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позивач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           </w:t>
            </w:r>
          </w:p>
          <w:p w:rsidR="007B349C" w:rsidRPr="007B349C" w:rsidRDefault="00DB59CD" w:rsidP="007B349C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                 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поніс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 </w:t>
            </w:r>
            <w:proofErr w:type="spellStart"/>
            <w:r w:rsidR="007B349C" w:rsidRPr="007B349C">
              <w:rPr>
                <w:color w:val="000000" w:themeColor="text1"/>
                <w:sz w:val="28"/>
                <w:szCs w:val="28"/>
              </w:rPr>
              <w:t>і</w:t>
            </w:r>
            <w:proofErr w:type="spellEnd"/>
            <w:r w:rsidR="007B349C"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B349C" w:rsidRPr="007B349C">
              <w:rPr>
                <w:color w:val="000000" w:themeColor="text1"/>
                <w:sz w:val="28"/>
                <w:szCs w:val="28"/>
              </w:rPr>
              <w:t>які</w:t>
            </w:r>
            <w:proofErr w:type="spellEnd"/>
            <w:r w:rsidR="007B349C"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7B349C" w:rsidRPr="007B349C">
              <w:rPr>
                <w:color w:val="000000" w:themeColor="text1"/>
                <w:sz w:val="28"/>
                <w:szCs w:val="28"/>
              </w:rPr>
              <w:t>очіку</w:t>
            </w:r>
            <w:proofErr w:type="gramEnd"/>
            <w:r w:rsidR="007B349C" w:rsidRPr="007B349C">
              <w:rPr>
                <w:color w:val="000000" w:themeColor="text1"/>
                <w:sz w:val="28"/>
                <w:szCs w:val="28"/>
              </w:rPr>
              <w:t>є</w:t>
            </w:r>
            <w:proofErr w:type="spellEnd"/>
            <w:r w:rsidR="007B349C" w:rsidRPr="007B349C">
              <w:rPr>
                <w:color w:val="000000" w:themeColor="text1"/>
                <w:sz w:val="28"/>
                <w:szCs w:val="28"/>
              </w:rPr>
              <w:t xml:space="preserve"> понести у </w:t>
            </w:r>
            <w:proofErr w:type="spellStart"/>
            <w:r w:rsidR="007B349C" w:rsidRPr="007B349C">
              <w:rPr>
                <w:color w:val="000000" w:themeColor="text1"/>
                <w:sz w:val="28"/>
                <w:szCs w:val="28"/>
              </w:rPr>
              <w:t>зв’язку</w:t>
            </w:r>
            <w:proofErr w:type="spellEnd"/>
            <w:r w:rsidR="007B349C"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B349C" w:rsidRPr="007B349C">
              <w:rPr>
                <w:color w:val="000000" w:themeColor="text1"/>
                <w:sz w:val="28"/>
                <w:szCs w:val="28"/>
              </w:rPr>
              <w:t>із</w:t>
            </w:r>
            <w:proofErr w:type="spellEnd"/>
            <w:r w:rsidR="007B349C"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B349C" w:rsidRPr="007B349C">
              <w:rPr>
                <w:color w:val="000000" w:themeColor="text1"/>
                <w:sz w:val="28"/>
                <w:szCs w:val="28"/>
              </w:rPr>
              <w:t>розглядом</w:t>
            </w:r>
            <w:proofErr w:type="spellEnd"/>
            <w:r w:rsidR="007B349C"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7B349C" w:rsidRPr="007B349C">
              <w:rPr>
                <w:color w:val="000000" w:themeColor="text1"/>
                <w:sz w:val="28"/>
                <w:szCs w:val="28"/>
              </w:rPr>
              <w:t>справи</w:t>
            </w:r>
            <w:proofErr w:type="spellEnd"/>
          </w:p>
          <w:p w:rsidR="007B349C" w:rsidRPr="00DB59CD" w:rsidRDefault="007B349C" w:rsidP="00DB59CD">
            <w:pPr>
              <w:pStyle w:val="a4"/>
              <w:shd w:val="clear" w:color="auto" w:fill="FFFFFF"/>
              <w:spacing w:before="0" w:beforeAutospacing="0" w:after="150" w:afterAutospacing="0" w:line="343" w:lineRule="atLeast"/>
              <w:rPr>
                <w:color w:val="000000" w:themeColor="text1"/>
                <w:sz w:val="28"/>
                <w:szCs w:val="28"/>
                <w:lang w:val="uk-UA"/>
              </w:rPr>
            </w:pPr>
            <w:r w:rsidRPr="007B349C">
              <w:rPr>
                <w:color w:val="000000" w:themeColor="text1"/>
                <w:sz w:val="28"/>
                <w:szCs w:val="28"/>
              </w:rPr>
              <w:t>                                                              </w:t>
            </w:r>
            <w:r w:rsidR="00DB59CD">
              <w:rPr>
                <w:color w:val="000000" w:themeColor="text1"/>
                <w:sz w:val="28"/>
                <w:szCs w:val="28"/>
              </w:rPr>
              <w:t>                             </w:t>
            </w:r>
          </w:p>
        </w:tc>
      </w:tr>
      <w:tr w:rsidR="007B349C" w:rsidRPr="00DE2B59" w:rsidTr="00B421DC">
        <w:trPr>
          <w:trHeight w:val="1416"/>
        </w:trPr>
        <w:tc>
          <w:tcPr>
            <w:tcW w:w="4420" w:type="dxa"/>
          </w:tcPr>
          <w:p w:rsidR="007B349C" w:rsidRDefault="007B349C" w:rsidP="00B421DC">
            <w:pPr>
              <w:spacing w:after="150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</w:pPr>
          </w:p>
          <w:p w:rsidR="007B349C" w:rsidRPr="00DE2B59" w:rsidRDefault="007B349C" w:rsidP="00B421DC">
            <w:pPr>
              <w:spacing w:after="150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  <w:t>д</w:t>
            </w:r>
            <w:r w:rsidRPr="00DE2B59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  <w:t xml:space="preserve">ата </w:t>
            </w:r>
          </w:p>
        </w:tc>
        <w:tc>
          <w:tcPr>
            <w:tcW w:w="5151" w:type="dxa"/>
          </w:tcPr>
          <w:p w:rsidR="007B349C" w:rsidRDefault="007B349C" w:rsidP="00B421DC">
            <w:pPr>
              <w:spacing w:after="150"/>
              <w:jc w:val="right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</w:pPr>
          </w:p>
          <w:p w:rsidR="007B349C" w:rsidRPr="00DE2B59" w:rsidRDefault="007B349C" w:rsidP="00B421DC">
            <w:pPr>
              <w:spacing w:after="150"/>
              <w:jc w:val="right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  <w:t>п</w:t>
            </w:r>
            <w:r w:rsidRPr="00DE2B59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  <w:t xml:space="preserve">ідпис </w:t>
            </w:r>
          </w:p>
        </w:tc>
      </w:tr>
    </w:tbl>
    <w:p w:rsidR="00DB59CD" w:rsidRDefault="00DB59CD" w:rsidP="00DB59CD">
      <w:pPr>
        <w:pStyle w:val="a4"/>
        <w:shd w:val="clear" w:color="auto" w:fill="FFFFFF"/>
        <w:spacing w:before="0" w:beforeAutospacing="0" w:after="150" w:afterAutospacing="0" w:line="343" w:lineRule="atLeast"/>
        <w:jc w:val="both"/>
        <w:rPr>
          <w:rStyle w:val="a6"/>
          <w:color w:val="000000" w:themeColor="text1"/>
          <w:sz w:val="28"/>
          <w:szCs w:val="28"/>
          <w:lang w:val="uk-UA"/>
        </w:rPr>
      </w:pPr>
    </w:p>
    <w:p w:rsidR="00DB59CD" w:rsidRPr="00DB59CD" w:rsidRDefault="00DB59CD" w:rsidP="00DB59CD">
      <w:pPr>
        <w:pStyle w:val="a4"/>
        <w:shd w:val="clear" w:color="auto" w:fill="FFFFFF"/>
        <w:spacing w:before="0" w:beforeAutospacing="0" w:after="150" w:afterAutospacing="0" w:line="343" w:lineRule="atLeast"/>
        <w:jc w:val="both"/>
        <w:rPr>
          <w:color w:val="000000" w:themeColor="text1"/>
          <w:sz w:val="28"/>
          <w:szCs w:val="28"/>
          <w:lang w:val="uk-UA"/>
        </w:rPr>
      </w:pPr>
      <w:r w:rsidRPr="00DB59CD">
        <w:rPr>
          <w:rStyle w:val="a6"/>
          <w:color w:val="000000" w:themeColor="text1"/>
          <w:sz w:val="28"/>
          <w:szCs w:val="28"/>
          <w:lang w:val="uk-UA"/>
        </w:rPr>
        <w:t>Відповідно до</w:t>
      </w:r>
      <w:r w:rsidRPr="007B349C">
        <w:rPr>
          <w:rStyle w:val="a6"/>
          <w:color w:val="000000" w:themeColor="text1"/>
          <w:sz w:val="28"/>
          <w:szCs w:val="28"/>
        </w:rPr>
        <w:t> </w:t>
      </w:r>
      <w:r w:rsidRPr="00DB59CD">
        <w:rPr>
          <w:rStyle w:val="a6"/>
          <w:color w:val="000000" w:themeColor="text1"/>
          <w:sz w:val="28"/>
          <w:szCs w:val="28"/>
          <w:lang w:val="uk-UA"/>
        </w:rPr>
        <w:t xml:space="preserve"> ч.5 ст.95 ЦПК України учасник справи підтверджує відповідність копії письмового доказу оригіналу,</w:t>
      </w:r>
      <w:r w:rsidRPr="007B349C">
        <w:rPr>
          <w:rStyle w:val="a6"/>
          <w:color w:val="000000" w:themeColor="text1"/>
          <w:sz w:val="28"/>
          <w:szCs w:val="28"/>
        </w:rPr>
        <w:t> </w:t>
      </w:r>
      <w:r w:rsidRPr="00DB59CD">
        <w:rPr>
          <w:rStyle w:val="a6"/>
          <w:color w:val="000000" w:themeColor="text1"/>
          <w:sz w:val="28"/>
          <w:szCs w:val="28"/>
          <w:lang w:val="uk-UA"/>
        </w:rPr>
        <w:t xml:space="preserve"> який знаходиться у нього, своїм підписом із зазначенням дати такого засвідчення.</w:t>
      </w:r>
    </w:p>
    <w:p w:rsidR="00DB59CD" w:rsidRPr="007B349C" w:rsidRDefault="00DB59CD" w:rsidP="00DB59CD">
      <w:pPr>
        <w:pStyle w:val="a4"/>
        <w:shd w:val="clear" w:color="auto" w:fill="FFFFFF"/>
        <w:spacing w:before="0" w:beforeAutospacing="0" w:after="150" w:afterAutospacing="0" w:line="343" w:lineRule="atLeast"/>
        <w:jc w:val="both"/>
        <w:rPr>
          <w:color w:val="000000" w:themeColor="text1"/>
          <w:sz w:val="28"/>
          <w:szCs w:val="28"/>
        </w:rPr>
      </w:pPr>
      <w:proofErr w:type="spellStart"/>
      <w:r w:rsidRPr="007B349C">
        <w:rPr>
          <w:rStyle w:val="a6"/>
          <w:color w:val="000000" w:themeColor="text1"/>
          <w:sz w:val="28"/>
          <w:szCs w:val="28"/>
        </w:rPr>
        <w:t>Відповідно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до ч.5 ст.175 ЦПК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України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у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разі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пред’явлення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позову особою,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якій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законом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надано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право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звертатися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до суду в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інтересах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іншої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особи, в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заяві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повинні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бути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зазначені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B349C">
        <w:rPr>
          <w:rStyle w:val="a6"/>
          <w:color w:val="000000" w:themeColor="text1"/>
          <w:sz w:val="28"/>
          <w:szCs w:val="28"/>
        </w:rPr>
        <w:t>п</w:t>
      </w:r>
      <w:proofErr w:type="gramEnd"/>
      <w:r w:rsidRPr="007B349C">
        <w:rPr>
          <w:rStyle w:val="a6"/>
          <w:color w:val="000000" w:themeColor="text1"/>
          <w:sz w:val="28"/>
          <w:szCs w:val="28"/>
        </w:rPr>
        <w:t>ідстави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такого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звернення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>.</w:t>
      </w:r>
    </w:p>
    <w:p w:rsidR="007B349C" w:rsidRPr="00DB59CD" w:rsidRDefault="007B349C" w:rsidP="007B349C">
      <w:pPr>
        <w:spacing w:after="150" w:line="240" w:lineRule="auto"/>
        <w:outlineLvl w:val="0"/>
        <w:rPr>
          <w:rFonts w:ascii="HelveticaNeueCyr-Roman" w:eastAsia="Times New Roman" w:hAnsi="HelveticaNeueCyr-Roman" w:cs="Times New Roman"/>
          <w:color w:val="00274E"/>
          <w:kern w:val="36"/>
          <w:sz w:val="48"/>
          <w:szCs w:val="48"/>
          <w:lang w:eastAsia="ru-RU"/>
        </w:rPr>
      </w:pPr>
    </w:p>
    <w:p w:rsidR="007B349C" w:rsidRDefault="007B349C" w:rsidP="007B349C">
      <w:pPr>
        <w:spacing w:after="150" w:line="240" w:lineRule="auto"/>
        <w:outlineLvl w:val="0"/>
        <w:rPr>
          <w:rFonts w:ascii="HelveticaNeueCyr-Roman" w:eastAsia="Times New Roman" w:hAnsi="HelveticaNeueCyr-Roman" w:cs="Times New Roman"/>
          <w:color w:val="00274E"/>
          <w:kern w:val="36"/>
          <w:sz w:val="48"/>
          <w:szCs w:val="48"/>
          <w:lang w:val="uk-UA" w:eastAsia="ru-RU"/>
        </w:rPr>
      </w:pPr>
    </w:p>
    <w:p w:rsidR="003C27E1" w:rsidRDefault="00F12151"/>
    <w:sectPr w:rsidR="003C27E1" w:rsidSect="0018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NeueCyr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49C"/>
    <w:rsid w:val="001802C5"/>
    <w:rsid w:val="001A5748"/>
    <w:rsid w:val="00254B3D"/>
    <w:rsid w:val="002A35A4"/>
    <w:rsid w:val="007B349C"/>
    <w:rsid w:val="0088647D"/>
    <w:rsid w:val="00B24A2F"/>
    <w:rsid w:val="00DB59CD"/>
    <w:rsid w:val="00F12151"/>
    <w:rsid w:val="00FC2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4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349C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B3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B349C"/>
    <w:rPr>
      <w:b/>
      <w:bCs/>
    </w:rPr>
  </w:style>
  <w:style w:type="character" w:styleId="a6">
    <w:name w:val="Emphasis"/>
    <w:basedOn w:val="a0"/>
    <w:uiPriority w:val="20"/>
    <w:qFormat/>
    <w:rsid w:val="007B349C"/>
    <w:rPr>
      <w:i/>
      <w:iCs/>
    </w:rPr>
  </w:style>
  <w:style w:type="character" w:customStyle="1" w:styleId="apple-converted-space">
    <w:name w:val="apple-converted-space"/>
    <w:basedOn w:val="a0"/>
    <w:rsid w:val="007B34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3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Nastya</cp:lastModifiedBy>
  <cp:revision>4</cp:revision>
  <dcterms:created xsi:type="dcterms:W3CDTF">2019-08-15T06:56:00Z</dcterms:created>
  <dcterms:modified xsi:type="dcterms:W3CDTF">2019-08-15T08:35:00Z</dcterms:modified>
</cp:coreProperties>
</file>