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A62ABC">
        <w:rPr>
          <w:rFonts w:ascii="Times New Roman" w:eastAsia="Times New Roman" w:hAnsi="Times New Roman"/>
          <w:lang w:val="ru-RU" w:eastAsia="ru-RU"/>
        </w:rPr>
        <w:t>5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A62ABC">
        <w:rPr>
          <w:rFonts w:ascii="Times New Roman" w:eastAsia="Times New Roman" w:hAnsi="Times New Roman"/>
          <w:lang w:eastAsia="ru-RU"/>
        </w:rPr>
        <w:t>22</w:t>
      </w:r>
      <w:r w:rsidR="00EE4718">
        <w:rPr>
          <w:rFonts w:ascii="Times New Roman" w:eastAsia="Times New Roman" w:hAnsi="Times New Roman"/>
          <w:lang w:eastAsia="ru-RU"/>
        </w:rPr>
        <w:t>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A62ABC">
        <w:rPr>
          <w:rFonts w:ascii="Times New Roman" w:eastAsia="Times New Roman" w:hAnsi="Times New Roman"/>
          <w:lang w:eastAsia="ru-RU"/>
        </w:rPr>
        <w:t>237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>осадовий оклад –4962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A62A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</w:t>
            </w:r>
            <w:r w:rsidR="00A62ABC">
              <w:rPr>
                <w:rFonts w:ascii="Times New Roman" w:hAnsi="Times New Roman"/>
                <w:b/>
              </w:rPr>
              <w:t>ану інформацію приймаємо до 14:0</w:t>
            </w:r>
            <w:r>
              <w:rPr>
                <w:rFonts w:ascii="Times New Roman" w:hAnsi="Times New Roman"/>
                <w:b/>
              </w:rPr>
              <w:t xml:space="preserve">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A62ABC">
              <w:rPr>
                <w:rFonts w:ascii="Times New Roman" w:hAnsi="Times New Roman"/>
                <w:b/>
              </w:rPr>
              <w:t>06 січня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A62ABC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 січня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33A5F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04702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47022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9144B"/>
    <w:rsid w:val="002D0A6F"/>
    <w:rsid w:val="002D553F"/>
    <w:rsid w:val="002E27F3"/>
    <w:rsid w:val="00304380"/>
    <w:rsid w:val="00426D9B"/>
    <w:rsid w:val="00436ADF"/>
    <w:rsid w:val="00533A5F"/>
    <w:rsid w:val="0054001F"/>
    <w:rsid w:val="005737A4"/>
    <w:rsid w:val="005B61F6"/>
    <w:rsid w:val="00605A9F"/>
    <w:rsid w:val="00626C72"/>
    <w:rsid w:val="006640BB"/>
    <w:rsid w:val="006976C9"/>
    <w:rsid w:val="0070089E"/>
    <w:rsid w:val="00712E3C"/>
    <w:rsid w:val="00776C54"/>
    <w:rsid w:val="007D191E"/>
    <w:rsid w:val="00873B52"/>
    <w:rsid w:val="008D17D6"/>
    <w:rsid w:val="00923A67"/>
    <w:rsid w:val="00933B8B"/>
    <w:rsid w:val="009568E8"/>
    <w:rsid w:val="009710DA"/>
    <w:rsid w:val="009A1CA6"/>
    <w:rsid w:val="009A3FDC"/>
    <w:rsid w:val="009C4FB3"/>
    <w:rsid w:val="009E029C"/>
    <w:rsid w:val="00A5725C"/>
    <w:rsid w:val="00A62ABC"/>
    <w:rsid w:val="00A8707B"/>
    <w:rsid w:val="00AA20BD"/>
    <w:rsid w:val="00AB381D"/>
    <w:rsid w:val="00B8712E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4718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2021-12-22T08:58:00Z</cp:lastPrinted>
  <dcterms:created xsi:type="dcterms:W3CDTF">2021-12-22T08:59:00Z</dcterms:created>
  <dcterms:modified xsi:type="dcterms:W3CDTF">2021-12-22T08:59:00Z</dcterms:modified>
</cp:coreProperties>
</file>