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880E40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880E40">
        <w:rPr>
          <w:rFonts w:ascii="Times New Roman" w:eastAsia="Times New Roman" w:hAnsi="Times New Roman"/>
          <w:lang w:eastAsia="ru-RU"/>
        </w:rPr>
        <w:t>09.02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E65D76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880E40">
        <w:rPr>
          <w:rFonts w:ascii="Times New Roman" w:eastAsia="Times New Roman" w:hAnsi="Times New Roman"/>
          <w:lang w:eastAsia="ru-RU"/>
        </w:rPr>
        <w:t>13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.Виготовляє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BC5729">
              <w:rPr>
                <w:rFonts w:ascii="Times New Roman" w:eastAsia="Times New Roman" w:hAnsi="Times New Roman"/>
                <w:lang w:eastAsia="ru-RU"/>
              </w:rPr>
              <w:t>5010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BA718B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 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E65D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65D76">
              <w:rPr>
                <w:rFonts w:ascii="Times New Roman" w:hAnsi="Times New Roman"/>
                <w:b/>
              </w:rPr>
              <w:t>17</w:t>
            </w:r>
            <w:r w:rsidR="00D56900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880E40">
              <w:rPr>
                <w:rFonts w:ascii="Times New Roman" w:hAnsi="Times New Roman"/>
                <w:b/>
              </w:rPr>
              <w:t>17</w:t>
            </w:r>
            <w:r w:rsidR="00E65D76">
              <w:rPr>
                <w:rFonts w:ascii="Times New Roman" w:hAnsi="Times New Roman"/>
                <w:b/>
              </w:rPr>
              <w:t xml:space="preserve"> лютого</w:t>
            </w:r>
            <w:r w:rsidR="003E5344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880E40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E65D76">
              <w:rPr>
                <w:rFonts w:ascii="Times New Roman" w:hAnsi="Times New Roman"/>
                <w:b/>
              </w:rPr>
              <w:t xml:space="preserve"> лютого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3E5344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E5344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719AD"/>
    <w:rsid w:val="000C4B9B"/>
    <w:rsid w:val="000C53CA"/>
    <w:rsid w:val="000F1933"/>
    <w:rsid w:val="001800AB"/>
    <w:rsid w:val="00181088"/>
    <w:rsid w:val="0018296F"/>
    <w:rsid w:val="001B1BB6"/>
    <w:rsid w:val="00206261"/>
    <w:rsid w:val="0021539D"/>
    <w:rsid w:val="00217CD6"/>
    <w:rsid w:val="00220B00"/>
    <w:rsid w:val="002542A2"/>
    <w:rsid w:val="00254E56"/>
    <w:rsid w:val="0029144B"/>
    <w:rsid w:val="002D0A6F"/>
    <w:rsid w:val="002D553F"/>
    <w:rsid w:val="002D7FB0"/>
    <w:rsid w:val="002E27F3"/>
    <w:rsid w:val="00304380"/>
    <w:rsid w:val="003E5344"/>
    <w:rsid w:val="0042611F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7E5174"/>
    <w:rsid w:val="00856124"/>
    <w:rsid w:val="00873B52"/>
    <w:rsid w:val="00880E40"/>
    <w:rsid w:val="008A6926"/>
    <w:rsid w:val="008B1F76"/>
    <w:rsid w:val="00912A38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57CD7"/>
    <w:rsid w:val="00A67557"/>
    <w:rsid w:val="00A8707B"/>
    <w:rsid w:val="00AB381D"/>
    <w:rsid w:val="00BA634F"/>
    <w:rsid w:val="00BA718B"/>
    <w:rsid w:val="00BC5729"/>
    <w:rsid w:val="00C37A4D"/>
    <w:rsid w:val="00C7178E"/>
    <w:rsid w:val="00C95992"/>
    <w:rsid w:val="00CF0BED"/>
    <w:rsid w:val="00D45460"/>
    <w:rsid w:val="00D56900"/>
    <w:rsid w:val="00D61B5A"/>
    <w:rsid w:val="00DB004A"/>
    <w:rsid w:val="00DC0124"/>
    <w:rsid w:val="00E13FC1"/>
    <w:rsid w:val="00E64FD6"/>
    <w:rsid w:val="00E65D76"/>
    <w:rsid w:val="00E74187"/>
    <w:rsid w:val="00E8275A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2022-02-09T13:59:00Z</cp:lastPrinted>
  <dcterms:created xsi:type="dcterms:W3CDTF">2022-02-09T14:01:00Z</dcterms:created>
  <dcterms:modified xsi:type="dcterms:W3CDTF">2022-02-09T14:01:00Z</dcterms:modified>
</cp:coreProperties>
</file>