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5E3A55">
        <w:rPr>
          <w:rFonts w:ascii="Times New Roman" w:eastAsia="Times New Roman" w:hAnsi="Times New Roman"/>
          <w:lang w:val="ru-RU" w:eastAsia="ru-RU"/>
        </w:rPr>
        <w:t>1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 xml:space="preserve">наказом </w:t>
      </w:r>
      <w:proofErr w:type="spellStart"/>
      <w:r w:rsidR="00F36761" w:rsidRPr="00C37A4D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lang w:eastAsia="ru-RU"/>
        </w:rPr>
        <w:t xml:space="preserve"> міського суду київської області від </w:t>
      </w:r>
      <w:r w:rsidR="005E3A55">
        <w:rPr>
          <w:rFonts w:ascii="Times New Roman" w:eastAsia="Times New Roman" w:hAnsi="Times New Roman"/>
          <w:lang w:eastAsia="ru-RU"/>
        </w:rPr>
        <w:t>19.03.2021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5E3A55">
        <w:rPr>
          <w:rFonts w:ascii="Times New Roman" w:eastAsia="Times New Roman" w:hAnsi="Times New Roman"/>
          <w:lang w:eastAsia="ru-RU"/>
        </w:rPr>
        <w:t>36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7549F4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старшого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секретаря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7549F4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суду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7549F4">
        <w:trPr>
          <w:trHeight w:val="3395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65154A">
            <w:pPr>
              <w:spacing w:before="120" w:after="12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F16F68" w:rsidRPr="00F16F68" w:rsidRDefault="00F16F68" w:rsidP="00F16F6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F16F68">
              <w:rPr>
                <w:rFonts w:ascii="Times New Roman" w:hAnsi="Times New Roman"/>
              </w:rPr>
              <w:t>Організація та здійснення прийому вхідн</w:t>
            </w:r>
            <w:r w:rsidR="005E3A55">
              <w:rPr>
                <w:rFonts w:ascii="Times New Roman" w:hAnsi="Times New Roman"/>
              </w:rPr>
              <w:t>ої кореспонденції, її сканування, реєстрація та передача</w:t>
            </w:r>
            <w:r w:rsidRPr="00F16F68">
              <w:rPr>
                <w:rFonts w:ascii="Times New Roman" w:hAnsi="Times New Roman"/>
              </w:rPr>
              <w:t xml:space="preserve"> керівництву суду, суддям, облік та реєстрація документів, що містять службову інформацію.</w:t>
            </w:r>
          </w:p>
          <w:p w:rsidR="00F16F68" w:rsidRPr="00F16F68" w:rsidRDefault="00F16F68" w:rsidP="00F16F6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16F68">
              <w:rPr>
                <w:rFonts w:ascii="Times New Roman" w:hAnsi="Times New Roman"/>
              </w:rPr>
              <w:t>2. Організація та забезпечення належної роботи канцелярій суду, контроль щодо вчасного виконання працівниками апарату суду заяв, запитів на отримання публічної інформації, адвокатських та депутатських запитів.</w:t>
            </w:r>
          </w:p>
          <w:p w:rsidR="00F16F68" w:rsidRPr="00F16F68" w:rsidRDefault="00F16F68" w:rsidP="00F16F6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16F68">
              <w:rPr>
                <w:rFonts w:ascii="Times New Roman" w:hAnsi="Times New Roman"/>
              </w:rPr>
              <w:t>3. Забезпечення повної перевірки справ, що надходять до суду з інших судів, судів вищих інстанцій, експертних установ згідно супровідних листів та зазначених додатків; організація роботи з обліку та зберігання судових справ, речових доказів.</w:t>
            </w:r>
          </w:p>
          <w:p w:rsidR="00E865CB" w:rsidRPr="00F16F68" w:rsidRDefault="00F16F68" w:rsidP="00754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16F68">
              <w:rPr>
                <w:rFonts w:ascii="Times New Roman" w:hAnsi="Times New Roman"/>
              </w:rPr>
              <w:t>4</w:t>
            </w:r>
            <w:r w:rsidR="007549F4">
              <w:rPr>
                <w:rFonts w:ascii="Times New Roman" w:hAnsi="Times New Roman"/>
              </w:rPr>
              <w:t>.</w:t>
            </w:r>
            <w:r w:rsidRPr="00F16F68">
              <w:rPr>
                <w:rFonts w:ascii="Times New Roman" w:hAnsi="Times New Roman"/>
              </w:rPr>
              <w:t>Здійснення контролю за направленням судових справ до судів вищих інстанцій.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7549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5E3A55">
              <w:rPr>
                <w:rFonts w:ascii="Times New Roman" w:eastAsia="Times New Roman" w:hAnsi="Times New Roman"/>
                <w:lang w:eastAsia="ru-RU"/>
              </w:rPr>
              <w:t>осадовий оклад –</w:t>
            </w:r>
            <w:r w:rsidR="007549F4">
              <w:rPr>
                <w:rFonts w:ascii="Times New Roman" w:eastAsia="Times New Roman" w:hAnsi="Times New Roman"/>
                <w:lang w:eastAsia="ru-RU"/>
              </w:rPr>
              <w:t>4440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7549F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7549F4" w:rsidRDefault="00426D9B" w:rsidP="007549F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</w:t>
            </w:r>
            <w:r w:rsidR="007549F4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5E3A55">
        <w:trPr>
          <w:trHeight w:val="1155"/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</w:t>
            </w:r>
            <w:r w:rsidR="005E3A55">
              <w:rPr>
                <w:rFonts w:ascii="Times New Roman" w:eastAsia="Times New Roman" w:hAnsi="Times New Roman"/>
                <w:b/>
                <w:lang w:eastAsia="ru-RU"/>
              </w:rPr>
              <w:t>а</w:t>
            </w:r>
          </w:p>
        </w:tc>
        <w:tc>
          <w:tcPr>
            <w:tcW w:w="6661" w:type="dxa"/>
          </w:tcPr>
          <w:p w:rsidR="00E865CB" w:rsidRPr="00A8707B" w:rsidRDefault="001800AB" w:rsidP="00F36761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С</w:t>
            </w:r>
            <w:r w:rsidR="00F36761" w:rsidRPr="00A8707B">
              <w:rPr>
                <w:rFonts w:ascii="Times New Roman" w:eastAsia="Times New Roman" w:hAnsi="Times New Roman"/>
                <w:lang w:eastAsia="ru-RU"/>
              </w:rPr>
              <w:t>троков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а (на період декретної відпустки).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1800AB">
            <w:pPr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1800AB" w:rsidRPr="008D79BB" w:rsidRDefault="001800AB" w:rsidP="001800A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1)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заява про участь у конкурсі із зазначенням основних мотивів для зайняття посади за формою</w:t>
            </w:r>
            <w:r w:rsid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згідно з додатком 2</w:t>
            </w:r>
            <w:r w:rsidR="008D79BB" w:rsidRPr="008D79BB">
              <w:rPr>
                <w:rFonts w:ascii="Times New Roman" w:hAnsi="Times New Roman"/>
              </w:rPr>
              <w:t xml:space="preserve"> до Порядку проведення конкурсу на зайняття п</w:t>
            </w:r>
            <w:r w:rsidR="008D79BB" w:rsidRPr="008D79BB">
              <w:rPr>
                <w:rFonts w:ascii="Times New Roman" w:hAnsi="Times New Roman"/>
              </w:rPr>
              <w:t>о</w:t>
            </w:r>
            <w:r w:rsidR="008D79BB" w:rsidRPr="008D79BB">
              <w:rPr>
                <w:rFonts w:ascii="Times New Roman" w:hAnsi="Times New Roman"/>
              </w:rPr>
              <w:t>сад державної служби, затвердженого постановою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постанови Кабі</w:t>
            </w:r>
            <w:r w:rsidR="007549F4" w:rsidRPr="008D79BB">
              <w:rPr>
                <w:rFonts w:ascii="Times New Roman" w:hAnsi="Times New Roman"/>
                <w:color w:val="000000"/>
                <w:lang w:eastAsia="uk-UA"/>
              </w:rPr>
              <w:t>нету Міністрів України від 25.03.2016 р. № 246</w:t>
            </w:r>
            <w:r w:rsidR="008D79BB" w:rsidRPr="008D79BB">
              <w:rPr>
                <w:rFonts w:ascii="Times New Roman" w:hAnsi="Times New Roman"/>
                <w:color w:val="000000"/>
                <w:lang w:eastAsia="uk-UA"/>
              </w:rPr>
              <w:t xml:space="preserve"> (зі змінами)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;</w:t>
            </w:r>
            <w:r w:rsidRPr="008D79B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1800AB" w:rsidRPr="00A8707B" w:rsidRDefault="001800AB" w:rsidP="001800AB">
            <w:pPr>
              <w:shd w:val="clear" w:color="auto" w:fill="FFFFFF"/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8D79B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, </w:t>
            </w:r>
            <w:r w:rsidR="008D79BB" w:rsidRPr="008D79BB">
              <w:rPr>
                <w:rFonts w:ascii="Times New Roman" w:hAnsi="Times New Roman"/>
              </w:rPr>
              <w:t>Порядку проведення конкурсу на зайняття п</w:t>
            </w:r>
            <w:r w:rsidR="008D79BB" w:rsidRPr="008D79BB">
              <w:rPr>
                <w:rFonts w:ascii="Times New Roman" w:hAnsi="Times New Roman"/>
              </w:rPr>
              <w:t>о</w:t>
            </w:r>
            <w:r w:rsidR="008D79BB" w:rsidRPr="008D79BB">
              <w:rPr>
                <w:rFonts w:ascii="Times New Roman" w:hAnsi="Times New Roman"/>
              </w:rPr>
              <w:t>сад державної служби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в якому обов’язково зазначається така інформація: прізвище, ім’я, по батькові кандидата; підтвердження наявності відповідного ступеня вищої освіти; підтвердження рівня володіння державною мовою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; відомості про стаж роботи, стаж державної служби (за наявності), досвід роботи на відповідних посадах;</w:t>
            </w:r>
          </w:p>
          <w:p w:rsidR="001800AB" w:rsidRPr="00A8707B" w:rsidRDefault="001800AB" w:rsidP="001800AB">
            <w:pPr>
              <w:shd w:val="clear" w:color="auto" w:fill="FFFFFF"/>
              <w:spacing w:after="0" w:line="240" w:lineRule="auto"/>
              <w:ind w:firstLine="317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“Про очищення влади”, та надає згоду на проходження перевірки та оприлюднення відомостей стосовно неї відповідно до зазначеного Закону (пишеться власноручно).</w:t>
            </w:r>
          </w:p>
          <w:p w:rsidR="001800AB" w:rsidRPr="00A8707B" w:rsidRDefault="00A8707B" w:rsidP="00A8707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   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Особа, яка виявила бажання взяти участь у конкурсі, може подавати додаткову інформацію стосовно попередніх результатів тестування, досвіду роботи, професійних </w:t>
            </w:r>
            <w:proofErr w:type="spellStart"/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 і репутації (характеристики, рекомендації, наукові публікації та інші).</w:t>
            </w:r>
          </w:p>
          <w:p w:rsidR="00426D9B" w:rsidRPr="00A8707B" w:rsidRDefault="00A8707B" w:rsidP="00A8707B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="00426D9B" w:rsidRPr="00A8707B">
              <w:rPr>
                <w:rFonts w:ascii="Times New Roman" w:hAnsi="Times New Roman"/>
              </w:rPr>
              <w:t xml:space="preserve">Державні службовці </w:t>
            </w:r>
            <w:proofErr w:type="spellStart"/>
            <w:r w:rsidR="008D79BB">
              <w:rPr>
                <w:rFonts w:ascii="Times New Roman" w:hAnsi="Times New Roman"/>
              </w:rPr>
              <w:t>Ірпінського</w:t>
            </w:r>
            <w:proofErr w:type="spellEnd"/>
            <w:r w:rsidR="008D79BB">
              <w:rPr>
                <w:rFonts w:ascii="Times New Roman" w:hAnsi="Times New Roman"/>
              </w:rPr>
              <w:t xml:space="preserve"> міського суду Київської області</w:t>
            </w:r>
            <w:r w:rsidR="00426D9B" w:rsidRPr="00A8707B">
              <w:rPr>
                <w:rFonts w:ascii="Times New Roman" w:hAnsi="Times New Roman"/>
              </w:rPr>
              <w:t xml:space="preserve">, які бажають взяти участь у конкурсі, подають лише заяву про участь </w:t>
            </w:r>
            <w:r w:rsidR="00426D9B" w:rsidRPr="00A8707B">
              <w:rPr>
                <w:rFonts w:ascii="Times New Roman" w:hAnsi="Times New Roman"/>
              </w:rPr>
              <w:lastRenderedPageBreak/>
              <w:t xml:space="preserve">у конкурсі. </w:t>
            </w:r>
          </w:p>
          <w:p w:rsidR="00426D9B" w:rsidRPr="00A8707B" w:rsidRDefault="00A8707B" w:rsidP="00A8707B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     </w:t>
            </w:r>
            <w:r w:rsidR="00426D9B"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1800AB" w:rsidRPr="00A8707B" w:rsidRDefault="00A8707B" w:rsidP="00A8707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 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Особа з інвалідністю, яка бажає взяти участь у конкурсі та потребує у зв’язку з цим розумного пристосування, подає заяву за формою забезпечення в установленому порядку розумного пристосування.</w:t>
            </w:r>
          </w:p>
          <w:p w:rsidR="00E865CB" w:rsidRPr="005E3A55" w:rsidRDefault="002E27F3" w:rsidP="006976C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 </w:t>
            </w:r>
            <w:r w:rsidR="00426D9B" w:rsidRPr="00A8707B">
              <w:rPr>
                <w:rFonts w:ascii="Times New Roman" w:hAnsi="Times New Roman"/>
                <w:b/>
              </w:rPr>
              <w:t>Вк</w:t>
            </w:r>
            <w:r w:rsidR="008D79BB">
              <w:rPr>
                <w:rFonts w:ascii="Times New Roman" w:hAnsi="Times New Roman"/>
                <w:b/>
              </w:rPr>
              <w:t>азану інформацію приймаємо до 15:45</w:t>
            </w:r>
            <w:r w:rsidR="00426D9B" w:rsidRPr="00A8707B">
              <w:rPr>
                <w:rFonts w:ascii="Times New Roman" w:hAnsi="Times New Roman"/>
                <w:b/>
              </w:rPr>
              <w:t xml:space="preserve"> год. </w:t>
            </w:r>
            <w:r w:rsidR="008D79BB">
              <w:rPr>
                <w:rFonts w:ascii="Times New Roman" w:hAnsi="Times New Roman"/>
                <w:b/>
              </w:rPr>
              <w:t>26 березня 2021</w:t>
            </w:r>
            <w:r w:rsidR="00426D9B" w:rsidRPr="00A8707B">
              <w:rPr>
                <w:rFonts w:ascii="Times New Roman" w:hAnsi="Times New Roman"/>
                <w:b/>
              </w:rPr>
              <w:t xml:space="preserve"> року</w:t>
            </w:r>
            <w:r w:rsidR="00426D9B"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</w:t>
            </w:r>
            <w:proofErr w:type="spellStart"/>
            <w:r w:rsidR="00426D9B" w:rsidRPr="00A8707B">
              <w:rPr>
                <w:rFonts w:ascii="Times New Roman" w:hAnsi="Times New Roman"/>
              </w:rPr>
              <w:t>НА</w:t>
            </w:r>
            <w:r w:rsidR="00A8707B">
              <w:rPr>
                <w:rFonts w:ascii="Times New Roman" w:hAnsi="Times New Roman"/>
              </w:rPr>
              <w:t>ДС</w:t>
            </w:r>
            <w:proofErr w:type="spellEnd"/>
            <w:r w:rsidR="00426D9B" w:rsidRPr="00A8707B">
              <w:rPr>
                <w:rFonts w:ascii="Times New Roman" w:hAnsi="Times New Roman"/>
              </w:rPr>
              <w:t xml:space="preserve"> за адресою: </w:t>
            </w:r>
            <w:r w:rsidR="00426D9B"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="00426D9B" w:rsidRPr="00A8707B">
              <w:rPr>
                <w:rFonts w:ascii="Times New Roman" w:hAnsi="Times New Roman"/>
                <w:b/>
              </w:rPr>
              <w:t>://</w:t>
            </w:r>
            <w:r w:rsidR="00426D9B"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="00426D9B" w:rsidRPr="00A8707B">
              <w:rPr>
                <w:rFonts w:ascii="Times New Roman" w:hAnsi="Times New Roman"/>
                <w:b/>
              </w:rPr>
              <w:t>.</w:t>
            </w:r>
            <w:r w:rsidR="00426D9B"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="00426D9B"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="00426D9B" w:rsidRPr="00A8707B">
              <w:rPr>
                <w:rFonts w:ascii="Times New Roman" w:hAnsi="Times New Roman"/>
                <w:b/>
                <w:lang w:val="en-US"/>
              </w:rPr>
              <w:t>gov</w:t>
            </w:r>
            <w:proofErr w:type="spellEnd"/>
            <w:r w:rsidR="00426D9B"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="00426D9B" w:rsidRPr="00A8707B">
              <w:rPr>
                <w:rFonts w:ascii="Times New Roman" w:hAnsi="Times New Roman"/>
                <w:b/>
                <w:lang w:val="en-US"/>
              </w:rPr>
              <w:t>ua</w:t>
            </w:r>
            <w:proofErr w:type="spellEnd"/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84535F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Місце, час та дата початку проведення </w:t>
            </w:r>
            <w:r w:rsidR="0084535F">
              <w:rPr>
                <w:rFonts w:ascii="Times New Roman" w:eastAsia="Times New Roman" w:hAnsi="Times New Roman"/>
                <w:b/>
                <w:lang w:eastAsia="ru-RU"/>
              </w:rPr>
              <w:t>тестування</w:t>
            </w:r>
          </w:p>
        </w:tc>
        <w:tc>
          <w:tcPr>
            <w:tcW w:w="6661" w:type="dxa"/>
          </w:tcPr>
          <w:p w:rsidR="00426D9B" w:rsidRPr="00A8707B" w:rsidRDefault="00426D9B" w:rsidP="008D79BB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Ірпінський міський суд Київської області, </w:t>
            </w:r>
          </w:p>
          <w:p w:rsidR="00426D9B" w:rsidRPr="00A8707B" w:rsidRDefault="00426D9B" w:rsidP="008D79BB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м. Ірпінь, вул. Мінеральна, 7, </w:t>
            </w:r>
            <w:proofErr w:type="spellStart"/>
            <w:r w:rsidRPr="00A8707B">
              <w:rPr>
                <w:rFonts w:ascii="Times New Roman" w:hAnsi="Times New Roman"/>
              </w:rPr>
              <w:t>каб</w:t>
            </w:r>
            <w:proofErr w:type="spellEnd"/>
            <w:r w:rsidRPr="00A8707B">
              <w:rPr>
                <w:rFonts w:ascii="Times New Roman" w:hAnsi="Times New Roman"/>
              </w:rPr>
              <w:t>. № 11</w:t>
            </w:r>
          </w:p>
          <w:p w:rsidR="00E865CB" w:rsidRPr="00A8707B" w:rsidRDefault="008D79BB" w:rsidP="008D79BB">
            <w:pPr>
              <w:spacing w:before="150" w:after="150" w:line="240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31 березня 2021</w:t>
            </w:r>
            <w:r w:rsidR="00426D9B" w:rsidRPr="00A8707B">
              <w:rPr>
                <w:rFonts w:ascii="Times New Roman" w:hAnsi="Times New Roman"/>
                <w:b/>
              </w:rPr>
              <w:t xml:space="preserve"> року о </w:t>
            </w:r>
            <w:r>
              <w:rPr>
                <w:rFonts w:ascii="Times New Roman" w:hAnsi="Times New Roman"/>
                <w:b/>
              </w:rPr>
              <w:t>11</w:t>
            </w:r>
            <w:r w:rsidR="00426D9B" w:rsidRPr="00A8707B">
              <w:rPr>
                <w:rFonts w:ascii="Times New Roman" w:hAnsi="Times New Roman"/>
                <w:b/>
              </w:rPr>
              <w:t>:00 год.</w:t>
            </w:r>
            <w:r w:rsidR="0084535F">
              <w:rPr>
                <w:lang w:val="ru-RU"/>
              </w:rPr>
              <w:t xml:space="preserve"> </w:t>
            </w:r>
            <w:r w:rsidR="0084535F" w:rsidRPr="0084535F">
              <w:rPr>
                <w:rFonts w:ascii="Times New Roman" w:hAnsi="Times New Roman"/>
                <w:lang w:val="ru-RU"/>
              </w:rPr>
              <w:t>(</w:t>
            </w:r>
            <w:proofErr w:type="spellStart"/>
            <w:r w:rsidR="0084535F" w:rsidRPr="0084535F">
              <w:rPr>
                <w:rFonts w:ascii="Times New Roman" w:hAnsi="Times New Roman"/>
                <w:lang w:val="ru-RU"/>
              </w:rPr>
              <w:t>проведення</w:t>
            </w:r>
            <w:proofErr w:type="spellEnd"/>
            <w:r w:rsidR="0084535F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84535F" w:rsidRPr="0084535F">
              <w:rPr>
                <w:rFonts w:ascii="Times New Roman" w:hAnsi="Times New Roman"/>
                <w:lang w:val="ru-RU"/>
              </w:rPr>
              <w:t>тестування</w:t>
            </w:r>
            <w:proofErr w:type="spellEnd"/>
            <w:r w:rsidR="0084535F" w:rsidRPr="0084535F">
              <w:rPr>
                <w:rFonts w:ascii="Times New Roman" w:hAnsi="Times New Roman"/>
                <w:lang w:val="ru-RU"/>
              </w:rPr>
              <w:t xml:space="preserve"> за </w:t>
            </w:r>
            <w:proofErr w:type="spellStart"/>
            <w:r w:rsidR="0084535F" w:rsidRPr="0084535F">
              <w:rPr>
                <w:rFonts w:ascii="Times New Roman" w:hAnsi="Times New Roman"/>
                <w:lang w:val="ru-RU"/>
              </w:rPr>
              <w:t>фізичної</w:t>
            </w:r>
            <w:proofErr w:type="spellEnd"/>
            <w:r w:rsidR="0084535F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84535F" w:rsidRPr="0084535F">
              <w:rPr>
                <w:rFonts w:ascii="Times New Roman" w:hAnsi="Times New Roman"/>
                <w:lang w:val="ru-RU"/>
              </w:rPr>
              <w:t>присутності</w:t>
            </w:r>
            <w:proofErr w:type="spellEnd"/>
            <w:r w:rsidR="0084535F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84535F" w:rsidRPr="0084535F">
              <w:rPr>
                <w:rFonts w:ascii="Times New Roman" w:hAnsi="Times New Roman"/>
                <w:lang w:val="ru-RU"/>
              </w:rPr>
              <w:t>кандидатів</w:t>
            </w:r>
            <w:proofErr w:type="spellEnd"/>
            <w:r w:rsidR="0084535F" w:rsidRPr="0084535F">
              <w:rPr>
                <w:rFonts w:ascii="Times New Roman" w:hAnsi="Times New Roman"/>
                <w:lang w:val="ru-RU"/>
              </w:rPr>
              <w:t>)</w:t>
            </w:r>
            <w:r w:rsidR="0084535F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865CB" w:rsidRPr="007D191E" w:rsidTr="00C37A4D">
        <w:trPr>
          <w:trHeight w:val="1855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426D9B" w:rsidP="00A8707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 w:rsidRPr="00A8707B">
              <w:rPr>
                <w:rFonts w:ascii="Times New Roman" w:hAnsi="Times New Roman"/>
              </w:rPr>
              <w:t>Каспрова</w:t>
            </w:r>
            <w:proofErr w:type="spellEnd"/>
            <w:r w:rsidRPr="00A8707B">
              <w:rPr>
                <w:rFonts w:ascii="Times New Roman" w:hAnsi="Times New Roman"/>
              </w:rPr>
              <w:t xml:space="preserve"> Ганна Петрівна</w:t>
            </w:r>
          </w:p>
          <w:p w:rsidR="00426D9B" w:rsidRPr="00A8707B" w:rsidRDefault="00426D9B" w:rsidP="00A8707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 Тел. (04597) 60-4-30</w:t>
            </w:r>
          </w:p>
          <w:p w:rsidR="00426D9B" w:rsidRPr="00A8707B" w:rsidRDefault="00426D9B" w:rsidP="00A8707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lang/>
              </w:rPr>
            </w:pPr>
            <w:r w:rsidRPr="00A8707B">
              <w:rPr>
                <w:rFonts w:ascii="Times New Roman" w:hAnsi="Times New Roman"/>
                <w:lang/>
              </w:rPr>
              <w:t>inbox@ip.ko.court.gov.ua</w:t>
            </w:r>
          </w:p>
          <w:p w:rsidR="00E865CB" w:rsidRPr="00A8707B" w:rsidRDefault="00E865CB" w:rsidP="00F36761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84535F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за спеціальністю «Правознавство» або «Правоохоронна діяльність»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F36761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5E3A55">
        <w:trPr>
          <w:trHeight w:val="685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F36761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65154A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84535F">
        <w:trPr>
          <w:trHeight w:val="2374"/>
          <w:jc w:val="center"/>
        </w:trPr>
        <w:tc>
          <w:tcPr>
            <w:tcW w:w="563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84535F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Цифрова грамотність</w:t>
            </w:r>
          </w:p>
        </w:tc>
        <w:tc>
          <w:tcPr>
            <w:tcW w:w="6661" w:type="dxa"/>
          </w:tcPr>
          <w:p w:rsidR="0084535F" w:rsidRDefault="0084535F" w:rsidP="0084535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-в</w:t>
            </w:r>
            <w:r w:rsidR="00712E3C" w:rsidRPr="0084535F">
              <w:rPr>
                <w:rFonts w:ascii="Times New Roman" w:eastAsia="Times New Roman" w:hAnsi="Times New Roman"/>
                <w:lang w:eastAsia="ru-RU"/>
              </w:rPr>
              <w:t>міння</w:t>
            </w:r>
            <w:proofErr w:type="spellEnd"/>
            <w:r w:rsidR="00712E3C" w:rsidRPr="0084535F">
              <w:rPr>
                <w:rFonts w:ascii="Times New Roman" w:eastAsia="Times New Roman" w:hAnsi="Times New Roman"/>
                <w:lang w:eastAsia="ru-RU"/>
              </w:rPr>
              <w:t xml:space="preserve"> працювати з</w:t>
            </w:r>
            <w:r w:rsidR="000C4B9B" w:rsidRPr="0084535F">
              <w:rPr>
                <w:rFonts w:ascii="Times New Roman" w:eastAsia="Times New Roman" w:hAnsi="Times New Roman"/>
                <w:lang w:eastAsia="ru-RU"/>
              </w:rPr>
              <w:t xml:space="preserve"> комп'ю</w:t>
            </w:r>
            <w:r w:rsidR="00FA3147" w:rsidRPr="0084535F">
              <w:rPr>
                <w:rFonts w:ascii="Times New Roman" w:eastAsia="Times New Roman" w:hAnsi="Times New Roman"/>
                <w:lang w:eastAsia="ru-RU"/>
              </w:rPr>
              <w:t xml:space="preserve">тером та програмами: </w:t>
            </w:r>
            <w:r w:rsidR="00FA3147" w:rsidRPr="0084535F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="00FA3147" w:rsidRPr="0084535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="00FA3147" w:rsidRPr="0084535F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="00FA3147" w:rsidRPr="0084535F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="00FA3147" w:rsidRPr="0084535F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="00FA3147" w:rsidRPr="0084535F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="00FA3147" w:rsidRPr="0084535F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);</w:t>
            </w:r>
          </w:p>
          <w:p w:rsidR="0084535F" w:rsidRDefault="0084535F" w:rsidP="0084535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 в рамках своїх посадових обов’язків; </w:t>
            </w:r>
          </w:p>
          <w:p w:rsidR="00E865CB" w:rsidRPr="0084535F" w:rsidRDefault="0084535F" w:rsidP="0084535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сервіси </w:t>
            </w:r>
            <w:proofErr w:type="spellStart"/>
            <w:r w:rsidRPr="0084535F">
              <w:rPr>
                <w:rFonts w:ascii="Times New Roman" w:hAnsi="Times New Roman"/>
              </w:rPr>
              <w:t>інтернету</w:t>
            </w:r>
            <w:proofErr w:type="spellEnd"/>
            <w:r w:rsidRPr="0084535F">
              <w:rPr>
                <w:rFonts w:ascii="Times New Roman" w:hAnsi="Times New Roman"/>
              </w:rPr>
              <w:t xml:space="preserve"> для ефективного пошуку потрібної інформації;вміння перевіряти надійність джерел і достовірність даних та ін</w:t>
            </w:r>
            <w:r>
              <w:rPr>
                <w:rFonts w:ascii="Times New Roman" w:hAnsi="Times New Roman"/>
              </w:rPr>
              <w:t>формації у цифровому середовищі.</w:t>
            </w:r>
          </w:p>
        </w:tc>
      </w:tr>
      <w:tr w:rsidR="00E865CB" w:rsidRPr="007D191E" w:rsidTr="00C37A4D">
        <w:trPr>
          <w:trHeight w:val="1408"/>
          <w:jc w:val="center"/>
        </w:trPr>
        <w:tc>
          <w:tcPr>
            <w:tcW w:w="563" w:type="dxa"/>
          </w:tcPr>
          <w:p w:rsidR="00E865CB" w:rsidRPr="00A8707B" w:rsidRDefault="000C4B9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84535F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/>
                <w:color w:val="000000"/>
                <w:shd w:val="clear" w:color="auto" w:fill="FFFFFF"/>
              </w:rPr>
              <w:t>-в</w:t>
            </w:r>
            <w:r w:rsidR="00426D9B"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міння</w:t>
            </w:r>
            <w:proofErr w:type="spellEnd"/>
            <w:r w:rsidR="00426D9B" w:rsidRPr="00A8707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вирішувати комплексні завдання</w:t>
            </w:r>
          </w:p>
          <w:p w:rsidR="00426D9B" w:rsidRPr="00A8707B" w:rsidRDefault="0084535F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/>
                <w:color w:val="000000"/>
                <w:shd w:val="clear" w:color="auto" w:fill="FFFFFF"/>
              </w:rPr>
              <w:t>-в</w:t>
            </w:r>
            <w:r w:rsidR="00426D9B"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міння</w:t>
            </w:r>
            <w:proofErr w:type="spellEnd"/>
            <w:r w:rsidR="00426D9B" w:rsidRPr="00A8707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розподіляти роботу</w:t>
            </w:r>
          </w:p>
          <w:p w:rsidR="00426D9B" w:rsidRPr="00A8707B" w:rsidRDefault="0084535F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/>
                <w:color w:val="000000"/>
                <w:shd w:val="clear" w:color="auto" w:fill="FFFFFF"/>
              </w:rPr>
              <w:t>-в</w:t>
            </w:r>
            <w:r w:rsidR="00426D9B"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міння</w:t>
            </w:r>
            <w:proofErr w:type="spellEnd"/>
            <w:r w:rsidR="00426D9B" w:rsidRPr="00A8707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обґрунтувати власну позицію</w:t>
            </w:r>
          </w:p>
          <w:p w:rsidR="00426D9B" w:rsidRPr="00A8707B" w:rsidRDefault="0084535F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/>
                <w:color w:val="000000"/>
                <w:shd w:val="clear" w:color="auto" w:fill="FFFFFF"/>
              </w:rPr>
              <w:t>-в</w:t>
            </w:r>
            <w:r w:rsidR="00426D9B"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міння</w:t>
            </w:r>
            <w:proofErr w:type="spellEnd"/>
            <w:r w:rsidR="00426D9B" w:rsidRPr="00A8707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дотримуватись субординації</w:t>
            </w:r>
          </w:p>
          <w:p w:rsidR="00426D9B" w:rsidRPr="00A8707B" w:rsidRDefault="0084535F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hd w:val="clear" w:color="auto" w:fill="FFFFFF"/>
              </w:rPr>
              <w:t>-в</w:t>
            </w:r>
            <w:r w:rsidR="00426D9B"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міння</w:t>
            </w:r>
            <w:proofErr w:type="spellEnd"/>
            <w:r w:rsidR="00426D9B" w:rsidRPr="00A8707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працювати в команді</w:t>
            </w:r>
            <w:r w:rsidR="00426D9B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FA3147" w:rsidRPr="00A8707B" w:rsidRDefault="00FA3147" w:rsidP="00A8707B">
            <w:pPr>
              <w:pStyle w:val="a5"/>
              <w:spacing w:after="0" w:line="223" w:lineRule="auto"/>
              <w:ind w:left="41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84535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  <w:r w:rsidR="0084535F">
              <w:rPr>
                <w:rFonts w:ascii="Times New Roman" w:hAnsi="Times New Roman"/>
              </w:rPr>
              <w:t>, пунктуальність.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1" w:type="dxa"/>
          </w:tcPr>
          <w:p w:rsidR="00E865CB" w:rsidRPr="00A8707B" w:rsidRDefault="00E865CB" w:rsidP="00C37A4D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Pr="00A8707B" w:rsidRDefault="00E865CB" w:rsidP="005E3A55">
            <w:pPr>
              <w:spacing w:after="0" w:line="240" w:lineRule="auto"/>
              <w:ind w:left="2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державну службу”;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запобігання корупції”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84535F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</w:t>
            </w:r>
          </w:p>
        </w:tc>
        <w:tc>
          <w:tcPr>
            <w:tcW w:w="6661" w:type="dxa"/>
          </w:tcPr>
          <w:p w:rsidR="005E3A55" w:rsidRDefault="005E3A55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Знання:</w:t>
            </w:r>
          </w:p>
          <w:p w:rsidR="00A8707B" w:rsidRPr="00A8707B" w:rsidRDefault="00A8707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A8707B" w:rsidRDefault="00A8707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5E3A55" w:rsidRPr="00A8707B" w:rsidRDefault="005E3A55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Закону України «Про судовий збір»;</w:t>
            </w:r>
          </w:p>
          <w:p w:rsidR="00A8707B" w:rsidRPr="00A8707B" w:rsidRDefault="00A8707B" w:rsidP="00C37A4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>
      <w:pPr>
        <w:rPr>
          <w:rFonts w:ascii="Times New Roman" w:hAnsi="Times New Roman"/>
          <w:sz w:val="26"/>
          <w:szCs w:val="26"/>
        </w:rPr>
      </w:pPr>
    </w:p>
    <w:sectPr w:rsidR="0018296F" w:rsidRPr="007D191E" w:rsidSect="00C37A4D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16FB9"/>
    <w:multiLevelType w:val="hybridMultilevel"/>
    <w:tmpl w:val="72A81514"/>
    <w:lvl w:ilvl="0" w:tplc="261C435C">
      <w:start w:val="1"/>
      <w:numFmt w:val="bullet"/>
      <w:lvlText w:val="-"/>
      <w:lvlJc w:val="left"/>
      <w:pPr>
        <w:ind w:left="39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C4B9B"/>
    <w:rsid w:val="000C53CA"/>
    <w:rsid w:val="00110775"/>
    <w:rsid w:val="001800AB"/>
    <w:rsid w:val="0018296F"/>
    <w:rsid w:val="001B1BB6"/>
    <w:rsid w:val="00217CD6"/>
    <w:rsid w:val="00220B00"/>
    <w:rsid w:val="0029144B"/>
    <w:rsid w:val="002D0A6F"/>
    <w:rsid w:val="002D553F"/>
    <w:rsid w:val="002E27F3"/>
    <w:rsid w:val="00426D9B"/>
    <w:rsid w:val="00436ADF"/>
    <w:rsid w:val="005E3A55"/>
    <w:rsid w:val="006976C9"/>
    <w:rsid w:val="0070089E"/>
    <w:rsid w:val="00712E3C"/>
    <w:rsid w:val="007549F4"/>
    <w:rsid w:val="007D191E"/>
    <w:rsid w:val="0084535F"/>
    <w:rsid w:val="008D79BB"/>
    <w:rsid w:val="00923A67"/>
    <w:rsid w:val="009710DA"/>
    <w:rsid w:val="009E029C"/>
    <w:rsid w:val="00A8707B"/>
    <w:rsid w:val="00AB381D"/>
    <w:rsid w:val="00BA634F"/>
    <w:rsid w:val="00C37A4D"/>
    <w:rsid w:val="00C95992"/>
    <w:rsid w:val="00CF0BED"/>
    <w:rsid w:val="00DB004A"/>
    <w:rsid w:val="00E13FC1"/>
    <w:rsid w:val="00E64FD6"/>
    <w:rsid w:val="00E865CB"/>
    <w:rsid w:val="00F16F68"/>
    <w:rsid w:val="00F36761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848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2</cp:revision>
  <cp:lastPrinted>2021-03-19T10:57:00Z</cp:lastPrinted>
  <dcterms:created xsi:type="dcterms:W3CDTF">2021-03-19T10:57:00Z</dcterms:created>
  <dcterms:modified xsi:type="dcterms:W3CDTF">2021-03-19T10:57:00Z</dcterms:modified>
</cp:coreProperties>
</file>