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21539D">
        <w:rPr>
          <w:rFonts w:ascii="Times New Roman" w:eastAsia="Times New Roman" w:hAnsi="Times New Roman"/>
          <w:lang w:val="ru-RU" w:eastAsia="ru-RU"/>
        </w:rPr>
        <w:t>2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 xml:space="preserve">наказом </w:t>
      </w:r>
      <w:proofErr w:type="spellStart"/>
      <w:r w:rsidR="00F36761" w:rsidRPr="00C37A4D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lang w:eastAsia="ru-RU"/>
        </w:rPr>
        <w:t xml:space="preserve"> міського суду київської області від </w:t>
      </w:r>
      <w:r w:rsidR="0021539D">
        <w:rPr>
          <w:rFonts w:ascii="Times New Roman" w:eastAsia="Times New Roman" w:hAnsi="Times New Roman"/>
          <w:lang w:eastAsia="ru-RU"/>
        </w:rPr>
        <w:t>19.03.2021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21539D">
        <w:rPr>
          <w:rFonts w:ascii="Times New Roman" w:eastAsia="Times New Roman" w:hAnsi="Times New Roman"/>
          <w:lang w:eastAsia="ru-RU"/>
        </w:rPr>
        <w:t>36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судових засідань 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65154A">
            <w:pPr>
              <w:spacing w:before="120" w:after="12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7D191E" w:rsidRPr="00A8707B" w:rsidRDefault="007D191E" w:rsidP="0021539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1.Здійснює судові виклики та повідомлення в справах, які </w:t>
            </w:r>
            <w:r w:rsidR="005737A4">
              <w:rPr>
                <w:rFonts w:ascii="Times New Roman" w:eastAsia="Times New Roman" w:hAnsi="Times New Roman"/>
                <w:lang w:eastAsia="ru-RU"/>
              </w:rPr>
              <w:t>знаходяться у провадженні судді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7D191E" w:rsidRPr="00A8707B" w:rsidRDefault="007D191E" w:rsidP="0021539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2.</w:t>
            </w:r>
            <w:r w:rsidR="0021539D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Перевіряє наявність та з’ясовує відсутність осіб, яких викликано до суду, і доповідає про це головуючому по справі.</w:t>
            </w:r>
          </w:p>
          <w:p w:rsidR="007D191E" w:rsidRPr="00A8707B" w:rsidRDefault="007D191E" w:rsidP="0021539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4.</w:t>
            </w:r>
            <w:r w:rsidR="0021539D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Забезпечує фіксування судового засідання технічними засобами згідно з Інструкцією про порядок фіксування судового процесу технічними засобами.</w:t>
            </w:r>
          </w:p>
          <w:p w:rsidR="007D191E" w:rsidRPr="00A8707B" w:rsidRDefault="007D191E" w:rsidP="0021539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6.</w:t>
            </w:r>
            <w:r w:rsidR="002D553F" w:rsidRPr="00A8707B">
              <w:rPr>
                <w:rFonts w:ascii="Times New Roman" w:eastAsia="Times New Roman" w:hAnsi="Times New Roman"/>
                <w:lang w:eastAsia="ru-RU"/>
              </w:rPr>
              <w:t>Веде журнал судового засідання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, протокол судового засідання.</w:t>
            </w:r>
          </w:p>
          <w:p w:rsidR="007D191E" w:rsidRPr="00A8707B" w:rsidRDefault="002D0A6F" w:rsidP="0021539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7.</w:t>
            </w:r>
            <w:r w:rsidR="007D191E" w:rsidRPr="00A8707B">
              <w:rPr>
                <w:rFonts w:ascii="Times New Roman" w:eastAsia="Times New Roman" w:hAnsi="Times New Roman"/>
                <w:lang w:eastAsia="ru-RU"/>
              </w:rPr>
              <w:t>Оформлює матеріали судових справ відповідно до Інструкції з діловодства в місцевому загальному суді</w:t>
            </w:r>
            <w:r w:rsidR="007D191E" w:rsidRPr="00A8707B">
              <w:rPr>
                <w:rFonts w:ascii="Times New Roman" w:eastAsia="Times New Roman" w:hAnsi="Times New Roman"/>
                <w:color w:val="555577"/>
                <w:lang w:eastAsia="ru-RU"/>
              </w:rPr>
              <w:t>.</w:t>
            </w:r>
          </w:p>
          <w:p w:rsidR="00E865CB" w:rsidRPr="005737A4" w:rsidRDefault="002D0A6F" w:rsidP="005737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8</w:t>
            </w:r>
            <w:r w:rsidR="007D191E" w:rsidRPr="00A8707B">
              <w:rPr>
                <w:rFonts w:ascii="Times New Roman" w:eastAsia="Times New Roman" w:hAnsi="Times New Roman"/>
                <w:lang w:eastAsia="ru-RU"/>
              </w:rPr>
              <w:t>.Виготовляє копії судових рішень у справах, які знаходяться в провадженні судді.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A8707B">
            <w:pPr>
              <w:spacing w:after="0" w:line="312" w:lineRule="atLeast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21539D">
              <w:rPr>
                <w:rFonts w:ascii="Times New Roman" w:eastAsia="Times New Roman" w:hAnsi="Times New Roman"/>
                <w:lang w:eastAsia="ru-RU"/>
              </w:rPr>
              <w:t>осадовий оклад –4440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A8707B">
            <w:pPr>
              <w:spacing w:after="0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A8707B">
            <w:pPr>
              <w:spacing w:after="0" w:line="240" w:lineRule="atLeast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1800AB" w:rsidP="00F36761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С</w:t>
            </w:r>
            <w:r w:rsidR="00F36761" w:rsidRPr="00A8707B">
              <w:rPr>
                <w:rFonts w:ascii="Times New Roman" w:eastAsia="Times New Roman" w:hAnsi="Times New Roman"/>
                <w:lang w:eastAsia="ru-RU"/>
              </w:rPr>
              <w:t>троков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а (на період декретної відпустки).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1800AB">
            <w:pPr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21539D" w:rsidRPr="008D79BB" w:rsidRDefault="0021539D" w:rsidP="0021539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21539D" w:rsidRPr="00A8707B" w:rsidRDefault="0021539D" w:rsidP="0021539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,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в якому обов’язково зазначається така інформація: прізвище, ім’я, по батькові кандидата; підтвердження наявності відповідного ступеня вищої освіти; підтвердження рівня володіння державною мовою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21539D" w:rsidRPr="00A8707B" w:rsidRDefault="0021539D" w:rsidP="0021539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власноручно).</w:t>
            </w:r>
          </w:p>
          <w:p w:rsidR="0021539D" w:rsidRPr="00A8707B" w:rsidRDefault="0021539D" w:rsidP="0021539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21539D" w:rsidRPr="00A8707B" w:rsidRDefault="0021539D" w:rsidP="0021539D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21539D" w:rsidRPr="00A8707B" w:rsidRDefault="0021539D" w:rsidP="0021539D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21539D" w:rsidRPr="00A8707B" w:rsidRDefault="0021539D" w:rsidP="0021539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E865CB" w:rsidRPr="00A8707B" w:rsidRDefault="0021539D" w:rsidP="0021539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>азану інформацію приймаємо до 15:45</w:t>
            </w:r>
            <w:r w:rsidRPr="00A8707B">
              <w:rPr>
                <w:rFonts w:ascii="Times New Roman" w:hAnsi="Times New Roman"/>
                <w:b/>
              </w:rPr>
              <w:t xml:space="preserve"> год. </w:t>
            </w:r>
            <w:r>
              <w:rPr>
                <w:rFonts w:ascii="Times New Roman" w:hAnsi="Times New Roman"/>
                <w:b/>
              </w:rPr>
              <w:t>26 березня 2021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21539D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21539D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21539D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21539D" w:rsidP="0021539D">
            <w:pPr>
              <w:spacing w:before="150" w:after="15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31 березня 2021</w:t>
            </w:r>
            <w:r w:rsidRPr="00A8707B">
              <w:rPr>
                <w:rFonts w:ascii="Times New Roman" w:hAnsi="Times New Roman"/>
                <w:b/>
              </w:rPr>
              <w:t xml:space="preserve"> року о </w:t>
            </w:r>
            <w:r>
              <w:rPr>
                <w:rFonts w:ascii="Times New Roman" w:hAnsi="Times New Roman"/>
                <w:b/>
              </w:rPr>
              <w:t>12</w:t>
            </w:r>
            <w:r w:rsidRPr="00A8707B">
              <w:rPr>
                <w:rFonts w:ascii="Times New Roman" w:hAnsi="Times New Roman"/>
                <w:b/>
              </w:rPr>
              <w:t>:00 год.</w:t>
            </w:r>
            <w:r>
              <w:rPr>
                <w:lang w:val="ru-RU"/>
              </w:rPr>
              <w:t xml:space="preserve"> </w:t>
            </w:r>
            <w:r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Pr="0084535F">
              <w:rPr>
                <w:rFonts w:ascii="Times New Roman" w:hAnsi="Times New Roman"/>
                <w:lang w:val="ru-RU"/>
              </w:rPr>
              <w:t>)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37A4D">
        <w:trPr>
          <w:trHeight w:val="1855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426D9B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 w:rsidRPr="00A8707B">
              <w:rPr>
                <w:rFonts w:ascii="Times New Roman" w:hAnsi="Times New Roman"/>
              </w:rPr>
              <w:t>Каспрова</w:t>
            </w:r>
            <w:proofErr w:type="spellEnd"/>
            <w:r w:rsidRPr="00A8707B"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426D9B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 Тел. (04597) 60-4-30</w:t>
            </w:r>
          </w:p>
          <w:p w:rsidR="00426D9B" w:rsidRPr="00A8707B" w:rsidRDefault="00426D9B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lang/>
              </w:rPr>
            </w:pPr>
            <w:r w:rsidRPr="00A8707B">
              <w:rPr>
                <w:rFonts w:ascii="Times New Roman" w:hAnsi="Times New Roman"/>
                <w:lang/>
              </w:rPr>
              <w:t>inbox@ip.ko.court.gov.ua</w:t>
            </w:r>
          </w:p>
          <w:p w:rsidR="00E865CB" w:rsidRPr="00A8707B" w:rsidRDefault="00E865CB" w:rsidP="00F36761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21539D">
            <w:pPr>
              <w:spacing w:before="150" w:after="15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F36761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0C4B9B">
        <w:trPr>
          <w:trHeight w:val="690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F36761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65154A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21539D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21539D" w:rsidRDefault="0021539D" w:rsidP="002153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>міння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працювати з комп'ютером та програмами: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21539D" w:rsidRDefault="0021539D" w:rsidP="002153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21539D" w:rsidRDefault="0021539D" w:rsidP="0021539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сервіси </w:t>
            </w:r>
            <w:proofErr w:type="spellStart"/>
            <w:r w:rsidRPr="0084535F">
              <w:rPr>
                <w:rFonts w:ascii="Times New Roman" w:hAnsi="Times New Roman"/>
              </w:rPr>
              <w:t>інтернету</w:t>
            </w:r>
            <w:proofErr w:type="spellEnd"/>
            <w:r w:rsidRPr="0084535F">
              <w:rPr>
                <w:rFonts w:ascii="Times New Roman" w:hAnsi="Times New Roman"/>
              </w:rPr>
              <w:t xml:space="preserve"> для ефективного пошуку потрібної інформації;</w:t>
            </w:r>
          </w:p>
          <w:p w:rsidR="00E865CB" w:rsidRPr="00A8707B" w:rsidRDefault="0021539D" w:rsidP="0021539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перевіряти надійність джерел і достовірність даних та ін</w:t>
            </w:r>
            <w:r>
              <w:rPr>
                <w:rFonts w:ascii="Times New Roman" w:hAnsi="Times New Roman"/>
              </w:rPr>
              <w:t>формації у цифровому середовищі.</w:t>
            </w:r>
          </w:p>
        </w:tc>
      </w:tr>
      <w:tr w:rsidR="00E865CB" w:rsidRPr="007D191E" w:rsidTr="00C37A4D">
        <w:trPr>
          <w:trHeight w:val="1408"/>
          <w:jc w:val="center"/>
        </w:trPr>
        <w:tc>
          <w:tcPr>
            <w:tcW w:w="563" w:type="dxa"/>
          </w:tcPr>
          <w:p w:rsidR="00E865CB" w:rsidRPr="00A8707B" w:rsidRDefault="000C4B9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21539D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426D9B" w:rsidRPr="00A8707B" w:rsidRDefault="00426D9B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FA3147" w:rsidRPr="00A8707B" w:rsidRDefault="00FA3147" w:rsidP="00A8707B">
            <w:pPr>
              <w:pStyle w:val="a5"/>
              <w:spacing w:after="0" w:line="223" w:lineRule="auto"/>
              <w:ind w:left="41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21539D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A8707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  <w:r w:rsidR="0021539D">
              <w:rPr>
                <w:rFonts w:ascii="Times New Roman" w:hAnsi="Times New Roman"/>
              </w:rPr>
              <w:t>, пунктуальність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C37A4D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C37A4D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21539D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>
      <w:pPr>
        <w:rPr>
          <w:rFonts w:ascii="Times New Roman" w:hAnsi="Times New Roman"/>
          <w:sz w:val="26"/>
          <w:szCs w:val="26"/>
        </w:rPr>
      </w:pPr>
    </w:p>
    <w:sectPr w:rsidR="0018296F" w:rsidRPr="007D191E" w:rsidSect="00C37A4D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C4B9B"/>
    <w:rsid w:val="000C53CA"/>
    <w:rsid w:val="001800AB"/>
    <w:rsid w:val="0018296F"/>
    <w:rsid w:val="001B1BB6"/>
    <w:rsid w:val="0021539D"/>
    <w:rsid w:val="00217CD6"/>
    <w:rsid w:val="00220B00"/>
    <w:rsid w:val="0029144B"/>
    <w:rsid w:val="002D0A6F"/>
    <w:rsid w:val="002D553F"/>
    <w:rsid w:val="002E27F3"/>
    <w:rsid w:val="00426D9B"/>
    <w:rsid w:val="00436ADF"/>
    <w:rsid w:val="005737A4"/>
    <w:rsid w:val="006976C9"/>
    <w:rsid w:val="0070089E"/>
    <w:rsid w:val="00712E3C"/>
    <w:rsid w:val="007D191E"/>
    <w:rsid w:val="00923A67"/>
    <w:rsid w:val="009710DA"/>
    <w:rsid w:val="009C4FB3"/>
    <w:rsid w:val="009E029C"/>
    <w:rsid w:val="00A8707B"/>
    <w:rsid w:val="00AB381D"/>
    <w:rsid w:val="00BA634F"/>
    <w:rsid w:val="00C37A4D"/>
    <w:rsid w:val="00C95992"/>
    <w:rsid w:val="00CF0BED"/>
    <w:rsid w:val="00DB004A"/>
    <w:rsid w:val="00E13FC1"/>
    <w:rsid w:val="00E64FD6"/>
    <w:rsid w:val="00E865CB"/>
    <w:rsid w:val="00F36761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853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2021-03-19T11:14:00Z</cp:lastPrinted>
  <dcterms:created xsi:type="dcterms:W3CDTF">2021-03-19T11:14:00Z</dcterms:created>
  <dcterms:modified xsi:type="dcterms:W3CDTF">2021-03-19T11:14:00Z</dcterms:modified>
</cp:coreProperties>
</file>