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E74187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E74187">
        <w:rPr>
          <w:rFonts w:ascii="Times New Roman" w:eastAsia="Times New Roman" w:hAnsi="Times New Roman"/>
          <w:lang w:eastAsia="ru-RU"/>
        </w:rPr>
        <w:t>31.05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21539D">
        <w:rPr>
          <w:rFonts w:ascii="Times New Roman" w:eastAsia="Times New Roman" w:hAnsi="Times New Roman"/>
          <w:lang w:eastAsia="ru-RU"/>
        </w:rPr>
        <w:t>2021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E74187">
        <w:rPr>
          <w:rFonts w:ascii="Times New Roman" w:eastAsia="Times New Roman" w:hAnsi="Times New Roman"/>
          <w:lang w:eastAsia="ru-RU"/>
        </w:rPr>
        <w:t>87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E9067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1.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Ведення первинного обліку справ і матеріалів, розгляд яких передбачено процесуальним законодавством.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2.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Заповнення обліково-статистичних карток в електронному вигляді з присвоєнням судовій сп</w:t>
            </w:r>
            <w:r>
              <w:rPr>
                <w:rFonts w:ascii="Times New Roman" w:hAnsi="Times New Roman"/>
                <w:color w:val="000000"/>
                <w:spacing w:val="-7"/>
              </w:rPr>
              <w:t>раві єдиного унікального номеру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3.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4.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Забезпечення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5.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Оформлення звернення судових рішень до виконання, контроль за отриманням повідомлень про їх виконання.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6.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Здійснення видавання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учасникам процесу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  <w:p w:rsidR="00E9067E" w:rsidRPr="00776C54" w:rsidRDefault="0054001F" w:rsidP="0054001F">
            <w:pPr>
              <w:pStyle w:val="a5"/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0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7.</w:t>
            </w:r>
            <w:r w:rsidR="00776C54" w:rsidRPr="00776C54"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E9067E" w:rsidRPr="00776C54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E865CB" w:rsidRPr="0054001F" w:rsidRDefault="0054001F" w:rsidP="0054001F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8.</w:t>
            </w:r>
            <w:r w:rsidR="00E9067E" w:rsidRPr="0054001F">
              <w:rPr>
                <w:rFonts w:ascii="Times New Roman" w:hAnsi="Times New Roman"/>
                <w:color w:val="000000"/>
                <w:spacing w:val="-7"/>
              </w:rPr>
              <w:t>З</w:t>
            </w:r>
            <w:r w:rsidR="00776C54" w:rsidRPr="0054001F">
              <w:rPr>
                <w:rFonts w:ascii="Times New Roman" w:hAnsi="Times New Roman"/>
                <w:color w:val="000000"/>
                <w:spacing w:val="-7"/>
              </w:rPr>
              <w:t>дійснення видачу</w:t>
            </w:r>
            <w:r>
              <w:rPr>
                <w:rFonts w:ascii="Times New Roman" w:hAnsi="Times New Roman"/>
                <w:color w:val="000000"/>
                <w:spacing w:val="-7"/>
              </w:rPr>
              <w:t xml:space="preserve"> учасникам процесу</w:t>
            </w:r>
            <w:r w:rsidR="00776C54" w:rsidRPr="0054001F">
              <w:rPr>
                <w:rFonts w:ascii="Times New Roman" w:hAnsi="Times New Roman"/>
                <w:color w:val="000000"/>
                <w:spacing w:val="-7"/>
              </w:rPr>
              <w:t xml:space="preserve"> копій належним ч</w:t>
            </w:r>
            <w:r w:rsidR="00E9067E" w:rsidRPr="0054001F">
              <w:rPr>
                <w:rFonts w:ascii="Times New Roman" w:hAnsi="Times New Roman"/>
                <w:color w:val="000000"/>
                <w:spacing w:val="-7"/>
              </w:rPr>
              <w:t>ином оформлених судових рішень</w:t>
            </w:r>
            <w:r>
              <w:rPr>
                <w:rFonts w:ascii="Times New Roman" w:hAnsi="Times New Roman"/>
                <w:color w:val="000000"/>
                <w:spacing w:val="-7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–4394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54001F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Призначення безстрокове.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в якому обов’язково зазначається така інформація: прізвище, ім’я, по батькові кандидата; підтвердження наявності відповідного ступеня вищої освіти; підтвердження рівня володіння державною мовою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власноручно).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741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74187">
              <w:rPr>
                <w:rFonts w:ascii="Times New Roman" w:hAnsi="Times New Roman"/>
                <w:b/>
              </w:rPr>
              <w:t>17:30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E74187">
              <w:rPr>
                <w:rFonts w:ascii="Times New Roman" w:hAnsi="Times New Roman"/>
                <w:b/>
              </w:rPr>
              <w:t>10 червня</w:t>
            </w:r>
            <w:r>
              <w:rPr>
                <w:rFonts w:ascii="Times New Roman" w:hAnsi="Times New Roman"/>
                <w:b/>
              </w:rPr>
              <w:t xml:space="preserve"> 2021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E74187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14 червня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21539D">
              <w:rPr>
                <w:rFonts w:ascii="Times New Roman" w:hAnsi="Times New Roman"/>
                <w:b/>
              </w:rPr>
              <w:t>2021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>
              <w:rPr>
                <w:rFonts w:ascii="Times New Roman" w:hAnsi="Times New Roman"/>
                <w:b/>
              </w:rPr>
              <w:t>12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A8707B">
              <w:rPr>
                <w:rFonts w:ascii="Times New Roman" w:hAnsi="Times New Roman"/>
              </w:rPr>
              <w:t>Каспрова</w:t>
            </w:r>
            <w:proofErr w:type="spellEnd"/>
            <w:r w:rsidRPr="00A8707B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державну службу”;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  “Про запобігання корупції”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73B5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33BBB"/>
    <w:rsid w:val="000C4B9B"/>
    <w:rsid w:val="000C53CA"/>
    <w:rsid w:val="001800AB"/>
    <w:rsid w:val="0018296F"/>
    <w:rsid w:val="001B1BB6"/>
    <w:rsid w:val="0021539D"/>
    <w:rsid w:val="00217CD6"/>
    <w:rsid w:val="00220B00"/>
    <w:rsid w:val="0029144B"/>
    <w:rsid w:val="002D0A6F"/>
    <w:rsid w:val="002D553F"/>
    <w:rsid w:val="002E27F3"/>
    <w:rsid w:val="00304380"/>
    <w:rsid w:val="00426D9B"/>
    <w:rsid w:val="00436ADF"/>
    <w:rsid w:val="0054001F"/>
    <w:rsid w:val="005737A4"/>
    <w:rsid w:val="006640BB"/>
    <w:rsid w:val="006976C9"/>
    <w:rsid w:val="0070089E"/>
    <w:rsid w:val="00712E3C"/>
    <w:rsid w:val="00776C54"/>
    <w:rsid w:val="007D191E"/>
    <w:rsid w:val="00873B52"/>
    <w:rsid w:val="00923A67"/>
    <w:rsid w:val="00933B8B"/>
    <w:rsid w:val="009568E8"/>
    <w:rsid w:val="009710DA"/>
    <w:rsid w:val="009A3FDC"/>
    <w:rsid w:val="009C4FB3"/>
    <w:rsid w:val="009E029C"/>
    <w:rsid w:val="00A8707B"/>
    <w:rsid w:val="00AB381D"/>
    <w:rsid w:val="00BA634F"/>
    <w:rsid w:val="00C37A4D"/>
    <w:rsid w:val="00C7178E"/>
    <w:rsid w:val="00C95992"/>
    <w:rsid w:val="00CF0BED"/>
    <w:rsid w:val="00D61B5A"/>
    <w:rsid w:val="00DB004A"/>
    <w:rsid w:val="00E13FC1"/>
    <w:rsid w:val="00E64FD6"/>
    <w:rsid w:val="00E74187"/>
    <w:rsid w:val="00E865CB"/>
    <w:rsid w:val="00E9067E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2021-05-31T12:14:00Z</cp:lastPrinted>
  <dcterms:created xsi:type="dcterms:W3CDTF">2021-05-31T12:14:00Z</dcterms:created>
  <dcterms:modified xsi:type="dcterms:W3CDTF">2021-05-31T12:14:00Z</dcterms:modified>
</cp:coreProperties>
</file>