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9067E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E56C3F">
        <w:rPr>
          <w:rFonts w:ascii="Times New Roman" w:eastAsia="Times New Roman" w:hAnsi="Times New Roman"/>
          <w:lang w:eastAsia="ru-RU"/>
        </w:rPr>
        <w:t>2</w:t>
      </w:r>
      <w:r w:rsidR="00496658">
        <w:rPr>
          <w:rFonts w:ascii="Times New Roman" w:eastAsia="Times New Roman" w:hAnsi="Times New Roman"/>
          <w:lang w:eastAsia="ru-RU"/>
        </w:rPr>
        <w:t>9</w:t>
      </w:r>
      <w:r w:rsidR="00C7178E">
        <w:rPr>
          <w:rFonts w:ascii="Times New Roman" w:eastAsia="Times New Roman" w:hAnsi="Times New Roman"/>
          <w:lang w:eastAsia="ru-RU"/>
        </w:rPr>
        <w:t>.04.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496658">
        <w:rPr>
          <w:rFonts w:ascii="Times New Roman" w:eastAsia="Times New Roman" w:hAnsi="Times New Roman"/>
          <w:lang w:eastAsia="ru-RU"/>
        </w:rPr>
        <w:t>63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9067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учасникам процесу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E865CB" w:rsidRPr="0054001F" w:rsidRDefault="0054001F" w:rsidP="0054001F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З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>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56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56C3F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496658">
              <w:rPr>
                <w:rFonts w:ascii="Times New Roman" w:hAnsi="Times New Roman"/>
                <w:b/>
              </w:rPr>
              <w:t>11</w:t>
            </w:r>
            <w:r w:rsidR="00E56C3F">
              <w:rPr>
                <w:rFonts w:ascii="Times New Roman" w:hAnsi="Times New Roman"/>
                <w:b/>
              </w:rPr>
              <w:t xml:space="preserve"> травня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496658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E56C3F">
              <w:rPr>
                <w:rFonts w:ascii="Times New Roman" w:hAnsi="Times New Roman"/>
                <w:b/>
              </w:rPr>
              <w:t xml:space="preserve"> травня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12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04380"/>
    <w:rsid w:val="00426D9B"/>
    <w:rsid w:val="00436ADF"/>
    <w:rsid w:val="00496658"/>
    <w:rsid w:val="0054001F"/>
    <w:rsid w:val="005737A4"/>
    <w:rsid w:val="006640BB"/>
    <w:rsid w:val="006965BC"/>
    <w:rsid w:val="006976C9"/>
    <w:rsid w:val="0070089E"/>
    <w:rsid w:val="00712E3C"/>
    <w:rsid w:val="00776C54"/>
    <w:rsid w:val="007D191E"/>
    <w:rsid w:val="00873B52"/>
    <w:rsid w:val="0088073F"/>
    <w:rsid w:val="00923A67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56C3F"/>
    <w:rsid w:val="00E64FD6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2021-04-29T12:54:00Z</cp:lastPrinted>
  <dcterms:created xsi:type="dcterms:W3CDTF">2021-04-28T10:06:00Z</dcterms:created>
  <dcterms:modified xsi:type="dcterms:W3CDTF">2021-04-29T12:54:00Z</dcterms:modified>
</cp:coreProperties>
</file>