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D351D8">
        <w:rPr>
          <w:rFonts w:ascii="Times New Roman" w:eastAsia="Times New Roman" w:hAnsi="Times New Roman"/>
          <w:lang w:eastAsia="ru-RU"/>
        </w:rPr>
        <w:t>08.10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351D8">
        <w:rPr>
          <w:rFonts w:ascii="Times New Roman" w:eastAsia="Times New Roman" w:hAnsi="Times New Roman"/>
          <w:lang w:eastAsia="ru-RU"/>
        </w:rPr>
        <w:t>148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A262CE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4204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D351D8">
              <w:rPr>
                <w:rFonts w:ascii="Times New Roman" w:hAnsi="Times New Roman"/>
              </w:rPr>
              <w:t>чотирьох</w:t>
            </w:r>
            <w:r w:rsidRPr="007860A4">
              <w:rPr>
                <w:rFonts w:ascii="Times New Roman" w:hAnsi="Times New Roman"/>
              </w:rPr>
              <w:t xml:space="preserve">денний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 адміністративного судочинства України.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800AB"/>
    <w:rsid w:val="0018296F"/>
    <w:rsid w:val="001B1BB6"/>
    <w:rsid w:val="0020044E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A634F"/>
    <w:rsid w:val="00C37A4D"/>
    <w:rsid w:val="00C95992"/>
    <w:rsid w:val="00CF0BED"/>
    <w:rsid w:val="00D351D8"/>
    <w:rsid w:val="00D755D4"/>
    <w:rsid w:val="00D83CF4"/>
    <w:rsid w:val="00DB004A"/>
    <w:rsid w:val="00E13FC1"/>
    <w:rsid w:val="00E225F6"/>
    <w:rsid w:val="00E369D7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5</cp:revision>
  <cp:lastPrinted>2020-10-07T08:35:00Z</cp:lastPrinted>
  <dcterms:created xsi:type="dcterms:W3CDTF">2020-09-07T15:04:00Z</dcterms:created>
  <dcterms:modified xsi:type="dcterms:W3CDTF">2020-10-07T08:36:00Z</dcterms:modified>
</cp:coreProperties>
</file>