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234A1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F234A1">
        <w:rPr>
          <w:rFonts w:ascii="Times New Roman" w:eastAsia="Times New Roman" w:hAnsi="Times New Roman"/>
          <w:lang w:eastAsia="ru-RU"/>
        </w:rPr>
        <w:t>29.10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234A1">
        <w:rPr>
          <w:rFonts w:ascii="Times New Roman" w:eastAsia="Times New Roman" w:hAnsi="Times New Roman"/>
          <w:lang w:eastAsia="ru-RU"/>
        </w:rPr>
        <w:t>195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 справ для ознайомлення учасникам процесу.</w:t>
            </w:r>
          </w:p>
          <w:p w:rsidR="00E865CB" w:rsidRPr="0054001F" w:rsidRDefault="00300568" w:rsidP="0007704B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>Здійснення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00568">
              <w:rPr>
                <w:rFonts w:ascii="Times New Roman" w:eastAsia="Times New Roman" w:hAnsi="Times New Roman"/>
                <w:lang w:eastAsia="ru-RU"/>
              </w:rPr>
              <w:t>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23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234A1">
              <w:rPr>
                <w:rFonts w:ascii="Times New Roman" w:hAnsi="Times New Roman"/>
                <w:b/>
              </w:rPr>
              <w:t>08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234A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2021-10-29T13:14:00Z</cp:lastPrinted>
  <dcterms:created xsi:type="dcterms:W3CDTF">2021-10-29T13:14:00Z</dcterms:created>
  <dcterms:modified xsi:type="dcterms:W3CDTF">2021-10-29T13:14:00Z</dcterms:modified>
</cp:coreProperties>
</file>