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68F" w:rsidRPr="00BE268F" w:rsidRDefault="00BE268F" w:rsidP="00BE268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proofErr w:type="spellStart"/>
      <w:r w:rsidRPr="00BE26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Зразок</w:t>
      </w:r>
      <w:proofErr w:type="spellEnd"/>
      <w:r w:rsidRPr="00BE26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заяви про </w:t>
      </w:r>
      <w:proofErr w:type="spellStart"/>
      <w:r w:rsidRPr="00BE26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повернення</w:t>
      </w:r>
      <w:proofErr w:type="spellEnd"/>
      <w:r w:rsidRPr="00BE26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помилково</w:t>
      </w:r>
      <w:proofErr w:type="spellEnd"/>
      <w:r w:rsidRPr="00BE26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сплаченого</w:t>
      </w:r>
      <w:proofErr w:type="spellEnd"/>
      <w:r w:rsidRPr="00BE26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судового </w:t>
      </w:r>
      <w:proofErr w:type="spellStart"/>
      <w:r w:rsidRPr="00BE26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збору</w:t>
      </w:r>
      <w:proofErr w:type="spellEnd"/>
      <w:r w:rsidRPr="00BE26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для </w:t>
      </w:r>
      <w:proofErr w:type="spellStart"/>
      <w:r w:rsidRPr="00BE26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юридичних</w:t>
      </w:r>
      <w:proofErr w:type="spellEnd"/>
      <w:r w:rsidRPr="00BE26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осіб</w:t>
      </w:r>
      <w:proofErr w:type="spellEnd"/>
      <w:r w:rsidRPr="00BE268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</w:p>
    <w:p w:rsidR="00BE268F" w:rsidRPr="00724CB2" w:rsidRDefault="00724CB2" w:rsidP="00BE268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Ірпінський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міський</w:t>
      </w:r>
      <w:r w:rsidR="00BE268F"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суд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Київської області</w:t>
      </w:r>
      <w:bookmarkStart w:id="0" w:name="_GoBack"/>
      <w:bookmarkEnd w:id="0"/>
    </w:p>
    <w:p w:rsidR="00BE268F" w:rsidRPr="00BE268F" w:rsidRDefault="00BE268F" w:rsidP="00BE268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</w:p>
    <w:p w:rsidR="00BE268F" w:rsidRPr="00BE268F" w:rsidRDefault="00BE268F" w:rsidP="00BE268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найменування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юридичної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особи)</w:t>
      </w:r>
    </w:p>
    <w:p w:rsidR="00BE268F" w:rsidRPr="00BE268F" w:rsidRDefault="00BE268F" w:rsidP="00BE268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</w:p>
    <w:p w:rsidR="00BE268F" w:rsidRPr="00BE268F" w:rsidRDefault="00BE268F" w:rsidP="00BE268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(ПІБ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представника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довіреністю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E268F" w:rsidRPr="00BE268F" w:rsidRDefault="00BE268F" w:rsidP="00BE268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E268F" w:rsidRPr="00BE268F" w:rsidRDefault="00BE268F" w:rsidP="00BE268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</w:p>
    <w:p w:rsidR="00BE268F" w:rsidRPr="00BE268F" w:rsidRDefault="00BE268F" w:rsidP="00BE268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 (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місцезнаходження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юридичної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особи)</w:t>
      </w:r>
    </w:p>
    <w:p w:rsidR="00BE268F" w:rsidRPr="00BE268F" w:rsidRDefault="00BE268F" w:rsidP="00BE26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ЗАЯВА</w:t>
      </w:r>
      <w:r w:rsidRPr="00BE268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*</w:t>
      </w:r>
    </w:p>
    <w:p w:rsidR="00BE268F" w:rsidRPr="00BE268F" w:rsidRDefault="00BE268F" w:rsidP="00BE268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повернення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коштів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бюджету</w:t>
      </w:r>
    </w:p>
    <w:p w:rsidR="00BE268F" w:rsidRPr="00BE268F" w:rsidRDefault="00BE268F" w:rsidP="00BE26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E268F" w:rsidRPr="00BE268F" w:rsidRDefault="00BE268F" w:rsidP="00BE26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 Прошу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повернути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помилково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сплачений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судовий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збір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для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цього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надаю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таку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інформацію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E268F" w:rsidRPr="00BE268F" w:rsidRDefault="00BE268F" w:rsidP="00BE268F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_______________________________________________;</w:t>
      </w:r>
    </w:p>
    <w:p w:rsidR="00BE268F" w:rsidRPr="00BE268F" w:rsidRDefault="00BE268F" w:rsidP="00BE26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найменування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платника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суб'єкта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господарювання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E268F" w:rsidRPr="00BE268F" w:rsidRDefault="00BE268F" w:rsidP="00BE268F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_______________________________________________;</w:t>
      </w:r>
    </w:p>
    <w:p w:rsidR="00BE268F" w:rsidRPr="00BE268F" w:rsidRDefault="00BE268F" w:rsidP="00BE26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(код за ЄДРПОУ (для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юридичної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особи)</w:t>
      </w:r>
    </w:p>
    <w:p w:rsidR="00BE268F" w:rsidRPr="00BE268F" w:rsidRDefault="00BE268F" w:rsidP="00BE268F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_______________________________________________;</w:t>
      </w:r>
    </w:p>
    <w:p w:rsidR="00BE268F" w:rsidRPr="00BE268F" w:rsidRDefault="00BE268F" w:rsidP="00BE26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місцезнаходження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юридичної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особи)</w:t>
      </w:r>
    </w:p>
    <w:p w:rsidR="00BE268F" w:rsidRPr="00BE268F" w:rsidRDefault="00BE268F" w:rsidP="00BE268F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_______________________________________________;</w:t>
      </w:r>
    </w:p>
    <w:p w:rsidR="00BE268F" w:rsidRPr="00BE268F" w:rsidRDefault="00BE268F" w:rsidP="00BE26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(номер контактного телефону)</w:t>
      </w:r>
    </w:p>
    <w:p w:rsidR="00BE268F" w:rsidRPr="00BE268F" w:rsidRDefault="00BE268F" w:rsidP="00BE268F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________________________________________________;</w:t>
      </w:r>
    </w:p>
    <w:p w:rsidR="00BE268F" w:rsidRPr="00BE268F" w:rsidRDefault="00BE268F" w:rsidP="00BE26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(причина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повернення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коштів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бюджету (судового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збору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E268F" w:rsidRPr="00BE268F" w:rsidRDefault="00BE268F" w:rsidP="00BE268F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________________________________________________;</w:t>
      </w:r>
    </w:p>
    <w:p w:rsidR="00BE268F" w:rsidRPr="00BE268F" w:rsidRDefault="00BE268F" w:rsidP="00BE26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найменування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місцезнаходження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банку, в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якому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відкрито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рахунок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отримувача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коштів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E268F" w:rsidRPr="00BE268F" w:rsidRDefault="00BE268F" w:rsidP="00BE268F">
      <w:pPr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________________________________________________;</w:t>
      </w:r>
    </w:p>
    <w:p w:rsidR="00BE268F" w:rsidRPr="00BE268F" w:rsidRDefault="00BE268F" w:rsidP="00BE26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реквізити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такого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рахунка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(IBAN, на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який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повертаються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кошти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національній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валюті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E268F" w:rsidRPr="00BE268F" w:rsidRDefault="00BE268F" w:rsidP="00BE268F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________________________________________________;</w:t>
      </w:r>
    </w:p>
    <w:p w:rsidR="00BE268F" w:rsidRPr="00BE268F" w:rsidRDefault="00BE268F" w:rsidP="00BE26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(номер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карткового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рахунка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отримувача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коштів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наявності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E268F" w:rsidRPr="00BE268F" w:rsidRDefault="00BE268F" w:rsidP="00BE26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(сума судового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збору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яку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необхідно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повернути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платнику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E268F" w:rsidRPr="00BE268F" w:rsidRDefault="00BE268F" w:rsidP="00BE26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E268F" w:rsidRPr="00BE268F" w:rsidRDefault="00BE268F" w:rsidP="00BE26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          </w:t>
      </w:r>
      <w:proofErr w:type="spellStart"/>
      <w:r w:rsidRPr="00BE26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Додаток</w:t>
      </w:r>
      <w:proofErr w:type="spellEnd"/>
      <w:r w:rsidRPr="00BE26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оригінал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копія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 на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переказ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паперова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копія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електронного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розрахункового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документа,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підтверджують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перерахування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коштів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бюджету; документ,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підтверджує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повноваження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представника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юридичної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особи;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інші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підтверджуючі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документи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їх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копії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( за</w:t>
      </w:r>
      <w:proofErr w:type="gram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бажанням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заявника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BE268F" w:rsidRPr="00BE268F" w:rsidRDefault="00BE268F" w:rsidP="00BE26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E268F" w:rsidRPr="00BE268F" w:rsidRDefault="00BE268F" w:rsidP="00BE26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 Дата                                             </w:t>
      </w:r>
      <w:proofErr w:type="gram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   (</w:t>
      </w:r>
      <w:proofErr w:type="spellStart"/>
      <w:proofErr w:type="gram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підпис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E268F" w:rsidRPr="00BE268F" w:rsidRDefault="00BE268F" w:rsidP="00BE268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*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заява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повернення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коштів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бюджету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складається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із</w:t>
      </w:r>
      <w:proofErr w:type="spellEnd"/>
      <w:r w:rsidRPr="00BE26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обов'язковим</w:t>
      </w:r>
      <w:proofErr w:type="spellEnd"/>
      <w:r w:rsidRPr="00BE26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зазначенням</w:t>
      </w:r>
      <w:proofErr w:type="spellEnd"/>
      <w:r w:rsidRPr="00BE26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інформації</w:t>
      </w:r>
      <w:proofErr w:type="spellEnd"/>
      <w:r w:rsidRPr="00BE26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</w:t>
      </w:r>
      <w:proofErr w:type="spellStart"/>
      <w:r w:rsidRPr="00BE268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послідовності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зазначеній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>зразку</w:t>
      </w:r>
      <w:proofErr w:type="spellEnd"/>
      <w:r w:rsidRPr="00BE2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</w:t>
      </w:r>
    </w:p>
    <w:p w:rsidR="00553821" w:rsidRDefault="00553821"/>
    <w:sectPr w:rsidR="005538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64DEE"/>
    <w:multiLevelType w:val="multilevel"/>
    <w:tmpl w:val="EE26C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A9D16B6"/>
    <w:multiLevelType w:val="multilevel"/>
    <w:tmpl w:val="F84AD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FE42BD"/>
    <w:multiLevelType w:val="multilevel"/>
    <w:tmpl w:val="0C021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CA16EF"/>
    <w:multiLevelType w:val="multilevel"/>
    <w:tmpl w:val="FCB0B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B11292"/>
    <w:multiLevelType w:val="multilevel"/>
    <w:tmpl w:val="437A2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AB31406"/>
    <w:multiLevelType w:val="multilevel"/>
    <w:tmpl w:val="B8788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4791161"/>
    <w:multiLevelType w:val="multilevel"/>
    <w:tmpl w:val="B3F0A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701F70"/>
    <w:multiLevelType w:val="multilevel"/>
    <w:tmpl w:val="82545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68F"/>
    <w:rsid w:val="00553821"/>
    <w:rsid w:val="00616AA5"/>
    <w:rsid w:val="00724CB2"/>
    <w:rsid w:val="00BE2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F0B4F"/>
  <w15:chartTrackingRefBased/>
  <w15:docId w15:val="{7591CDB6-08ED-4204-BDE7-1585EA701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E26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E26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E2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E26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0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9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55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KERIVNYKAPARATU</dc:creator>
  <cp:keywords/>
  <dc:description/>
  <cp:lastModifiedBy>KERIVNYKAPARATU</cp:lastModifiedBy>
  <cp:revision>2</cp:revision>
  <dcterms:created xsi:type="dcterms:W3CDTF">2022-01-24T11:37:00Z</dcterms:created>
  <dcterms:modified xsi:type="dcterms:W3CDTF">2022-02-16T07:05:00Z</dcterms:modified>
</cp:coreProperties>
</file>