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EE1648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A67557">
        <w:rPr>
          <w:rFonts w:ascii="Times New Roman" w:eastAsia="Times New Roman" w:hAnsi="Times New Roman"/>
          <w:lang w:eastAsia="ru-RU"/>
        </w:rPr>
        <w:t>12.08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A67557">
        <w:rPr>
          <w:rFonts w:ascii="Times New Roman" w:eastAsia="Times New Roman" w:hAnsi="Times New Roman"/>
          <w:lang w:eastAsia="ru-RU"/>
        </w:rPr>
        <w:t>138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D62285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3.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D62285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D62285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D62285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.Виготовляє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F446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67557">
              <w:rPr>
                <w:rFonts w:ascii="Times New Roman" w:hAnsi="Times New Roman"/>
                <w:b/>
              </w:rPr>
              <w:t>15:0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A67557">
              <w:rPr>
                <w:rFonts w:ascii="Times New Roman" w:hAnsi="Times New Roman"/>
                <w:b/>
              </w:rPr>
              <w:t>28</w:t>
            </w:r>
            <w:r w:rsidR="00F4463C">
              <w:rPr>
                <w:rFonts w:ascii="Times New Roman" w:hAnsi="Times New Roman"/>
                <w:b/>
              </w:rPr>
              <w:t xml:space="preserve"> серпня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A67557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31</w:t>
            </w:r>
            <w:r w:rsidR="00F4463C">
              <w:rPr>
                <w:rFonts w:ascii="Times New Roman" w:hAnsi="Times New Roman"/>
                <w:b/>
              </w:rPr>
              <w:t xml:space="preserve"> серпня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67557"/>
    <w:rsid w:val="00A8707B"/>
    <w:rsid w:val="00AB381D"/>
    <w:rsid w:val="00BA634F"/>
    <w:rsid w:val="00C37A4D"/>
    <w:rsid w:val="00C7178E"/>
    <w:rsid w:val="00C95992"/>
    <w:rsid w:val="00CC5919"/>
    <w:rsid w:val="00CF0BED"/>
    <w:rsid w:val="00D61B5A"/>
    <w:rsid w:val="00D62285"/>
    <w:rsid w:val="00DB004A"/>
    <w:rsid w:val="00E13FC1"/>
    <w:rsid w:val="00E64FD6"/>
    <w:rsid w:val="00E74187"/>
    <w:rsid w:val="00E865CB"/>
    <w:rsid w:val="00E9067E"/>
    <w:rsid w:val="00EE1648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4</cp:revision>
  <cp:lastPrinted>2021-08-12T09:53:00Z</cp:lastPrinted>
  <dcterms:created xsi:type="dcterms:W3CDTF">2021-08-12T09:54:00Z</dcterms:created>
  <dcterms:modified xsi:type="dcterms:W3CDTF">2021-08-12T11:00:00Z</dcterms:modified>
</cp:coreProperties>
</file>