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r>
        <w:rPr>
          <w:rFonts w:ascii="Times New Roman" w:eastAsia="Times New Roman" w:hAnsi="Times New Roman"/>
          <w:lang w:val="ru-RU" w:eastAsia="ru-RU"/>
        </w:rPr>
        <w:t>3</w:t>
      </w:r>
      <w:bookmarkStart w:id="0" w:name="_GoBack"/>
      <w:bookmarkEnd w:id="0"/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426D9B" w:rsidRPr="00C37A4D">
        <w:rPr>
          <w:rFonts w:ascii="Times New Roman" w:eastAsia="Times New Roman" w:hAnsi="Times New Roman"/>
          <w:lang w:eastAsia="ru-RU"/>
        </w:rPr>
        <w:t>03.02.2020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426D9B" w:rsidRPr="00C37A4D">
        <w:rPr>
          <w:rFonts w:ascii="Times New Roman" w:eastAsia="Times New Roman" w:hAnsi="Times New Roman"/>
          <w:lang w:eastAsia="ru-RU"/>
        </w:rPr>
        <w:t>14/К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судових засідань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1.Здійснює судові виклики та повідомлення в справах, які знаходяться у провадженні судді; оформляє заявки до органів внутрішніх справ, адміністрації місць попереднього ув’язнення про доставку до суду затриманих підсудних осіб, готує копії відповідних судових рішень.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2.Здійснює оформлення та розміщення на стендах суду списків справ, призначених до розгляду.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3.Перевіряє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4.Здійснює перевірку осіб, які викликані в судове засідання та зазначає на повістках час перебування в суді.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5.Забезпечує фіксування судового засідання технічними засобами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 відповідно до Інструкції з діловодства в місцевому загальному суді: підшиває до справи в хронологічному порядку документи, які додані до справи в ході судового розгляду (в порядку їх надходження), нумерує аркуші справи та робить опис документів, що містяться у справі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9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.Здійснює заходи щодо вручення копії </w:t>
            </w:r>
            <w:proofErr w:type="spellStart"/>
            <w:r w:rsidR="007D191E" w:rsidRPr="00A8707B">
              <w:rPr>
                <w:rFonts w:ascii="Times New Roman" w:eastAsia="Times New Roman" w:hAnsi="Times New Roman"/>
                <w:lang w:eastAsia="ru-RU"/>
              </w:rPr>
              <w:t>вироку</w:t>
            </w:r>
            <w:proofErr w:type="spellEnd"/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 засудженому або виправданому відповідно до вимог Кримінально-процесуального кодексу України, за дорученням судді здійснює заходи щодо дачі підсудних або засудженим підписки про невиїзд.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10.Здійснює передачу справ, за якими винесено рішення, вирок, постанова, до канцелярії суду (в електронному вигляді).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11.Виконує роботу КП «Д-3» з документами по справах, відповідно до прав користувача автоматизованої системи документообігу затверджених наказом керівника апарату суду розгляд яких передбачено процесуальним законодавством, а саме своєчасне внесення до автоматизованої системи документообігу суду достовірних даних, які стосуються конкретної справи, про що несуть особисту відповідальність за її достовірність.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.Веде контроль за своєчасною доставкою в суд конвойною службою осіб, які перебувають під вартою.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.За дорученням голови суду або судді, головуючого у справі, здійснює ознайомлення учасників процесу з матеріалами судових справ.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4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.Секретар судового засідання відповідно до Інструкції </w:t>
            </w:r>
            <w:r w:rsidR="007D191E" w:rsidRPr="00A8707B">
              <w:rPr>
                <w:rFonts w:ascii="Times New Roman" w:eastAsia="Times New Roman" w:hAnsi="Times New Roman"/>
                <w:spacing w:val="1"/>
                <w:lang w:eastAsia="ru-RU"/>
              </w:rPr>
              <w:t>про порядок роботи з технічними засобами фіксування судового процесу (судового засідання) 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зобов’язаний виготовляти архівну та робочу копію фонограм, які мають доповнюватися після кожного судового засідання.</w:t>
            </w:r>
          </w:p>
          <w:p w:rsidR="00E865CB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15</w:t>
            </w:r>
            <w:r w:rsidR="007D191E" w:rsidRPr="00A8707B">
              <w:rPr>
                <w:rFonts w:ascii="Times New Roman" w:eastAsia="Times New Roman" w:hAnsi="Times New Roman"/>
                <w:lang w:val="ru-RU" w:eastAsia="ru-RU"/>
              </w:rPr>
              <w:t xml:space="preserve">.Секретар судового </w:t>
            </w:r>
            <w:proofErr w:type="spellStart"/>
            <w:r w:rsidR="007D191E" w:rsidRPr="00A8707B">
              <w:rPr>
                <w:rFonts w:ascii="Times New Roman" w:eastAsia="Times New Roman" w:hAnsi="Times New Roman"/>
                <w:lang w:val="ru-RU" w:eastAsia="ru-RU"/>
              </w:rPr>
              <w:t>засідання</w:t>
            </w:r>
            <w:proofErr w:type="spellEnd"/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 має забезпечувати здійснення фіксації ходу і результатів процесуальних дій, проведених </w:t>
            </w:r>
            <w:proofErr w:type="gramStart"/>
            <w:r w:rsidR="007D191E" w:rsidRPr="00A8707B">
              <w:rPr>
                <w:rFonts w:ascii="Times New Roman" w:eastAsia="Times New Roman" w:hAnsi="Times New Roman"/>
                <w:lang w:eastAsia="ru-RU"/>
              </w:rPr>
              <w:t>у</w:t>
            </w:r>
            <w:proofErr w:type="gramEnd"/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 режимі 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відео конференції.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A8707B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осадовий оклад – 3810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A8707B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426D9B" w:rsidP="00A8707B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 від 10.12.2015 №889-</w:t>
            </w:r>
            <w:r w:rsidRPr="00A8707B">
              <w:rPr>
                <w:rFonts w:ascii="Times New Roman" w:hAnsi="Times New Roman"/>
                <w:lang w:val="en-US"/>
              </w:rPr>
              <w:t>VIII</w:t>
            </w:r>
            <w:r w:rsidRPr="00A8707B">
              <w:rPr>
                <w:rFonts w:ascii="Times New Roman" w:hAnsi="Times New Roman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1800A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а (на період декретної відпустки).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1) заява про участь у конкурсі із зазначенням основних мотивів для зайняття посади за формою згідно з додатком 2 постанови Кабінету Міністрів України від 25.09.2019 р. № 844;</w:t>
            </w:r>
            <w:r w:rsidRPr="00A8707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A8707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, постанови Кабінету Міністрів України від 25.09.2019 р. № 844,</w:t>
            </w:r>
            <w:r w:rsidRPr="00A8707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мовою; відомості про стаж роботи, стаж державної служби (за наявності), досвід роботи на відповідних посадах;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1800AB" w:rsidRPr="00A8707B" w:rsidRDefault="00A8707B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426D9B" w:rsidRPr="00A8707B" w:rsidRDefault="00A8707B" w:rsidP="00A8707B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426D9B" w:rsidRPr="00A8707B">
              <w:rPr>
                <w:rFonts w:ascii="Times New Roman" w:hAnsi="Times New Roman"/>
              </w:rPr>
              <w:t xml:space="preserve">Державні службовці державного органу, в якому проводиться конкурс, які бажають взяти участь у конкурсі, подають лише заяву про участь у конкурсі. </w:t>
            </w:r>
          </w:p>
          <w:p w:rsidR="00426D9B" w:rsidRPr="00A8707B" w:rsidRDefault="00A8707B" w:rsidP="00A8707B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     </w:t>
            </w:r>
            <w:r w:rsidR="00426D9B"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1800AB" w:rsidRPr="00A8707B" w:rsidRDefault="00A8707B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426D9B" w:rsidRPr="00A8707B" w:rsidRDefault="002E27F3" w:rsidP="00A8707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</w:t>
            </w:r>
            <w:r w:rsidR="00426D9B" w:rsidRPr="00A8707B">
              <w:rPr>
                <w:rFonts w:ascii="Times New Roman" w:hAnsi="Times New Roman"/>
                <w:b/>
              </w:rPr>
              <w:t>Вказану інформацію приймаємо до 13:00 год. 17 лютого 2020 року</w:t>
            </w:r>
            <w:r w:rsidR="00426D9B"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НА</w:t>
            </w:r>
            <w:r w:rsidR="00A8707B">
              <w:rPr>
                <w:rFonts w:ascii="Times New Roman" w:hAnsi="Times New Roman"/>
              </w:rPr>
              <w:t>ДС</w:t>
            </w:r>
            <w:r w:rsidR="00426D9B" w:rsidRPr="00A8707B">
              <w:rPr>
                <w:rFonts w:ascii="Times New Roman" w:hAnsi="Times New Roman"/>
              </w:rPr>
              <w:t xml:space="preserve"> за </w:t>
            </w:r>
            <w:proofErr w:type="spellStart"/>
            <w:r w:rsidR="00426D9B" w:rsidRPr="00A8707B">
              <w:rPr>
                <w:rFonts w:ascii="Times New Roman" w:hAnsi="Times New Roman"/>
              </w:rPr>
              <w:t>адресою</w:t>
            </w:r>
            <w:proofErr w:type="spellEnd"/>
            <w:r w:rsidR="00426D9B" w:rsidRPr="00A8707B">
              <w:rPr>
                <w:rFonts w:ascii="Times New Roman" w:hAnsi="Times New Roman"/>
              </w:rPr>
              <w:t xml:space="preserve">: </w:t>
            </w:r>
            <w:r w:rsidR="00426D9B"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="00426D9B" w:rsidRPr="00A8707B">
              <w:rPr>
                <w:rFonts w:ascii="Times New Roman" w:hAnsi="Times New Roman"/>
                <w:b/>
              </w:rPr>
              <w:t>://</w:t>
            </w:r>
            <w:r w:rsidR="00426D9B"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="00426D9B" w:rsidRPr="00A8707B">
              <w:rPr>
                <w:rFonts w:ascii="Times New Roman" w:hAnsi="Times New Roman"/>
                <w:b/>
              </w:rPr>
              <w:t>.</w:t>
            </w:r>
            <w:r w:rsidR="00426D9B"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="00426D9B"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="00426D9B"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="00426D9B"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="00426D9B"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  <w:p w:rsidR="00E865CB" w:rsidRPr="00A8707B" w:rsidRDefault="00E865CB" w:rsidP="00697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426D9B">
            <w:pPr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Ірпінський</w:t>
            </w:r>
            <w:proofErr w:type="spellEnd"/>
            <w:r w:rsidRPr="00A8707B">
              <w:rPr>
                <w:rFonts w:ascii="Times New Roman" w:hAnsi="Times New Roman"/>
              </w:rPr>
              <w:t xml:space="preserve"> міський суд Київської області, </w:t>
            </w:r>
          </w:p>
          <w:p w:rsidR="00426D9B" w:rsidRPr="00A8707B" w:rsidRDefault="00426D9B" w:rsidP="00426D9B">
            <w:pPr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426D9B" w:rsidP="00426D9B">
            <w:pPr>
              <w:spacing w:before="150" w:after="15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hAnsi="Times New Roman"/>
                <w:b/>
              </w:rPr>
              <w:t xml:space="preserve">20 лютого 2020 року о </w:t>
            </w:r>
            <w:r w:rsidR="00A8707B">
              <w:rPr>
                <w:rFonts w:ascii="Times New Roman" w:hAnsi="Times New Roman"/>
                <w:b/>
              </w:rPr>
              <w:t>12</w:t>
            </w:r>
            <w:r w:rsidRPr="00A8707B">
              <w:rPr>
                <w:rFonts w:ascii="Times New Roman" w:hAnsi="Times New Roman"/>
                <w:b/>
              </w:rPr>
              <w:t>:00 год.</w:t>
            </w:r>
          </w:p>
        </w:tc>
      </w:tr>
      <w:tr w:rsidR="00E865CB" w:rsidRPr="007D191E" w:rsidTr="00C37A4D">
        <w:trPr>
          <w:trHeight w:val="1855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proofErr w:type="spellStart"/>
            <w:r w:rsidRPr="00A8707B">
              <w:rPr>
                <w:rFonts w:ascii="Times New Roman" w:hAnsi="Times New Roman"/>
              </w:rPr>
              <w:t>Тел</w:t>
            </w:r>
            <w:proofErr w:type="spellEnd"/>
            <w:r w:rsidRPr="00A8707B">
              <w:rPr>
                <w:rFonts w:ascii="Times New Roman" w:hAnsi="Times New Roman"/>
              </w:rPr>
              <w:t>. (04597) 60-4-30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lang w:val="x-none"/>
              </w:rPr>
            </w:pPr>
            <w:r w:rsidRPr="00A8707B">
              <w:rPr>
                <w:rFonts w:ascii="Times New Roman" w:hAnsi="Times New Roman"/>
                <w:lang w:val="x-none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val="x-none"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0C4B9B">
        <w:trPr>
          <w:trHeight w:val="690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C37A4D">
        <w:trPr>
          <w:trHeight w:val="1408"/>
          <w:jc w:val="center"/>
        </w:trPr>
        <w:tc>
          <w:tcPr>
            <w:tcW w:w="563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1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CA"/>
    <w:rsid w:val="000C4B9B"/>
    <w:rsid w:val="000C53CA"/>
    <w:rsid w:val="001800AB"/>
    <w:rsid w:val="0018296F"/>
    <w:rsid w:val="001B1BB6"/>
    <w:rsid w:val="00217CD6"/>
    <w:rsid w:val="00220B00"/>
    <w:rsid w:val="0029144B"/>
    <w:rsid w:val="002D0A6F"/>
    <w:rsid w:val="002D553F"/>
    <w:rsid w:val="002E27F3"/>
    <w:rsid w:val="00426D9B"/>
    <w:rsid w:val="00436ADF"/>
    <w:rsid w:val="006976C9"/>
    <w:rsid w:val="0070089E"/>
    <w:rsid w:val="00712E3C"/>
    <w:rsid w:val="007D191E"/>
    <w:rsid w:val="00923A67"/>
    <w:rsid w:val="009710DA"/>
    <w:rsid w:val="009E029C"/>
    <w:rsid w:val="00A8707B"/>
    <w:rsid w:val="00AB381D"/>
    <w:rsid w:val="00BA634F"/>
    <w:rsid w:val="00C37A4D"/>
    <w:rsid w:val="00C95992"/>
    <w:rsid w:val="00CF0BED"/>
    <w:rsid w:val="00DB004A"/>
    <w:rsid w:val="00E13FC1"/>
    <w:rsid w:val="00E64FD6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2020-01-31T13:29:00Z</cp:lastPrinted>
  <dcterms:created xsi:type="dcterms:W3CDTF">2020-01-31T13:31:00Z</dcterms:created>
  <dcterms:modified xsi:type="dcterms:W3CDTF">2020-01-31T13:35:00Z</dcterms:modified>
</cp:coreProperties>
</file>